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AE86" w14:textId="74652C80" w:rsidR="00A83577" w:rsidRPr="00A83577" w:rsidRDefault="00A83577" w:rsidP="00A83577">
      <w:pPr>
        <w:rPr>
          <w:rFonts w:ascii="Arial" w:hAnsi="Arial" w:cs="Arial"/>
          <w:b/>
          <w:bCs/>
          <w:sz w:val="28"/>
          <w:szCs w:val="28"/>
          <w:lang w:val="nl-NL"/>
        </w:rPr>
      </w:pPr>
      <w:r w:rsidRPr="00A83577">
        <w:rPr>
          <w:rFonts w:ascii="Arial" w:hAnsi="Arial" w:cs="Arial"/>
          <w:b/>
          <w:bCs/>
          <w:sz w:val="28"/>
          <w:szCs w:val="28"/>
          <w:lang w:val="nl-NL"/>
        </w:rPr>
        <w:t>SNELLOOP-SPIRAAL</w:t>
      </w:r>
      <w:r w:rsidR="00752987">
        <w:rPr>
          <w:rFonts w:ascii="Arial" w:hAnsi="Arial" w:cs="Arial"/>
          <w:b/>
          <w:bCs/>
          <w:sz w:val="28"/>
          <w:szCs w:val="28"/>
          <w:lang w:val="nl-NL"/>
        </w:rPr>
        <w:t>POORT</w:t>
      </w:r>
      <w:r w:rsidRPr="00A83577">
        <w:rPr>
          <w:rFonts w:ascii="Arial" w:hAnsi="Arial" w:cs="Arial"/>
          <w:b/>
          <w:bCs/>
          <w:sz w:val="28"/>
          <w:szCs w:val="28"/>
          <w:lang w:val="nl-NL"/>
        </w:rPr>
        <w:t xml:space="preserve"> MET LAGE </w:t>
      </w:r>
      <w:r w:rsidR="00752987">
        <w:rPr>
          <w:rFonts w:ascii="Arial" w:hAnsi="Arial" w:cs="Arial"/>
          <w:b/>
          <w:bCs/>
          <w:sz w:val="28"/>
          <w:szCs w:val="28"/>
          <w:lang w:val="nl-NL"/>
        </w:rPr>
        <w:t>INBOUW</w:t>
      </w:r>
      <w:r w:rsidRPr="00A83577">
        <w:rPr>
          <w:rFonts w:ascii="Arial" w:hAnsi="Arial" w:cs="Arial"/>
          <w:b/>
          <w:bCs/>
          <w:sz w:val="28"/>
          <w:szCs w:val="28"/>
          <w:lang w:val="nl-NL"/>
        </w:rPr>
        <w:t>,</w:t>
      </w:r>
      <w:r>
        <w:rPr>
          <w:rFonts w:ascii="Arial" w:hAnsi="Arial" w:cs="Arial"/>
          <w:b/>
          <w:bCs/>
          <w:sz w:val="28"/>
          <w:szCs w:val="28"/>
          <w:lang w:val="nl-NL"/>
        </w:rPr>
        <w:t xml:space="preserve"> </w:t>
      </w:r>
      <w:r w:rsidR="00465F8D">
        <w:rPr>
          <w:rFonts w:ascii="Arial" w:hAnsi="Arial" w:cs="Arial"/>
          <w:b/>
          <w:bCs/>
          <w:sz w:val="28"/>
          <w:szCs w:val="28"/>
          <w:lang w:val="nl-NL"/>
        </w:rPr>
        <w:tab/>
        <w:t xml:space="preserve">             </w:t>
      </w:r>
      <w:r w:rsidRPr="00A83577">
        <w:rPr>
          <w:rFonts w:ascii="Arial" w:hAnsi="Arial" w:cs="Arial"/>
          <w:b/>
          <w:bCs/>
          <w:sz w:val="28"/>
          <w:szCs w:val="28"/>
          <w:lang w:val="nl-NL"/>
        </w:rPr>
        <w:t xml:space="preserve">type „EFA-SST® -L N </w:t>
      </w:r>
      <w:proofErr w:type="spellStart"/>
      <w:r w:rsidRPr="00A83577">
        <w:rPr>
          <w:rFonts w:ascii="Arial" w:hAnsi="Arial" w:cs="Arial"/>
          <w:b/>
          <w:bCs/>
          <w:sz w:val="28"/>
          <w:szCs w:val="28"/>
          <w:lang w:val="nl-NL"/>
        </w:rPr>
        <w:t>Essential</w:t>
      </w:r>
      <w:proofErr w:type="spellEnd"/>
      <w:r w:rsidRPr="00A83577">
        <w:rPr>
          <w:rFonts w:ascii="Arial" w:hAnsi="Arial" w:cs="Arial"/>
          <w:b/>
          <w:bCs/>
          <w:sz w:val="28"/>
          <w:szCs w:val="28"/>
          <w:lang w:val="nl-NL"/>
        </w:rPr>
        <w:t>“</w:t>
      </w:r>
    </w:p>
    <w:p w14:paraId="05119FF2" w14:textId="77777777" w:rsidR="00B02288" w:rsidRPr="00B02288" w:rsidRDefault="00B02288" w:rsidP="00C03D68">
      <w:pPr>
        <w:rPr>
          <w:rFonts w:ascii="Arial" w:hAnsi="Arial" w:cs="Arial"/>
          <w:sz w:val="20"/>
          <w:szCs w:val="20"/>
          <w:lang w:val="nl-BE"/>
        </w:rPr>
      </w:pPr>
      <w:r w:rsidRPr="007C1AF8">
        <w:rPr>
          <w:rFonts w:ascii="Arial" w:hAnsi="Arial" w:cs="Arial"/>
          <w:b/>
          <w:bCs/>
          <w:sz w:val="20"/>
          <w:szCs w:val="20"/>
          <w:lang w:val="nl-BE"/>
        </w:rPr>
        <w:t>EFAFLEX</w:t>
      </w:r>
      <w:r w:rsidRPr="00B02288">
        <w:rPr>
          <w:rFonts w:ascii="Arial" w:hAnsi="Arial" w:cs="Arial"/>
          <w:sz w:val="20"/>
          <w:szCs w:val="20"/>
          <w:lang w:val="nl-BE"/>
        </w:rPr>
        <w:t xml:space="preserve"> biedt de </w:t>
      </w:r>
      <w:proofErr w:type="spellStart"/>
      <w:r w:rsidRPr="00B02288">
        <w:rPr>
          <w:rFonts w:ascii="Arial" w:hAnsi="Arial" w:cs="Arial"/>
          <w:sz w:val="20"/>
          <w:szCs w:val="20"/>
          <w:lang w:val="nl-BE"/>
        </w:rPr>
        <w:t>snelloop</w:t>
      </w:r>
      <w:proofErr w:type="spellEnd"/>
      <w:r w:rsidRPr="00B02288">
        <w:rPr>
          <w:rFonts w:ascii="Arial" w:hAnsi="Arial" w:cs="Arial"/>
          <w:sz w:val="20"/>
          <w:szCs w:val="20"/>
          <w:lang w:val="nl-BE"/>
        </w:rPr>
        <w:t xml:space="preserve">-spiraalpoort </w:t>
      </w:r>
      <w:r w:rsidRPr="007C1AF8">
        <w:rPr>
          <w:rFonts w:ascii="Arial" w:hAnsi="Arial" w:cs="Arial"/>
          <w:b/>
          <w:bCs/>
          <w:sz w:val="20"/>
          <w:szCs w:val="20"/>
          <w:lang w:val="nl-BE"/>
        </w:rPr>
        <w:t xml:space="preserve">EFA-SST®-L N </w:t>
      </w:r>
      <w:proofErr w:type="spellStart"/>
      <w:r w:rsidRPr="007C1AF8">
        <w:rPr>
          <w:rFonts w:ascii="Arial" w:hAnsi="Arial" w:cs="Arial"/>
          <w:b/>
          <w:bCs/>
          <w:sz w:val="20"/>
          <w:szCs w:val="20"/>
          <w:lang w:val="nl-BE"/>
        </w:rPr>
        <w:t>Essential</w:t>
      </w:r>
      <w:proofErr w:type="spellEnd"/>
      <w:r w:rsidRPr="00B02288">
        <w:rPr>
          <w:rFonts w:ascii="Arial" w:hAnsi="Arial" w:cs="Arial"/>
          <w:sz w:val="20"/>
          <w:szCs w:val="20"/>
          <w:lang w:val="nl-BE"/>
        </w:rPr>
        <w:t xml:space="preserve"> aan voor veeleisend industrieel intensief gebruik. Dankzij de speciale geleiding van het poortblad volstaat een minimale inbouwhoogte, terwijl de bovenzijde van de poort optimaal afdicht.</w:t>
      </w:r>
    </w:p>
    <w:p w14:paraId="16A102E4" w14:textId="24AFBDD0" w:rsidR="00C03D68" w:rsidRPr="00B02288" w:rsidRDefault="00C03D68" w:rsidP="00C03D68">
      <w:pPr>
        <w:rPr>
          <w:rFonts w:ascii="Arial" w:hAnsi="Arial" w:cs="Arial"/>
          <w:b/>
          <w:caps/>
          <w:szCs w:val="20"/>
          <w:lang w:val="nl-BE"/>
        </w:rPr>
      </w:pPr>
      <w:r w:rsidRPr="00B02288">
        <w:rPr>
          <w:rFonts w:ascii="Arial" w:hAnsi="Arial" w:cs="Arial"/>
          <w:b/>
          <w:caps/>
          <w:szCs w:val="20"/>
          <w:lang w:val="nl-BE"/>
        </w:rPr>
        <w:t>TECHNISCHE KENMERKEN</w:t>
      </w:r>
    </w:p>
    <w:p w14:paraId="1D50D7DA" w14:textId="451B0EDE" w:rsidR="002B6536" w:rsidRPr="002B6536" w:rsidRDefault="002B6536" w:rsidP="002B6536">
      <w:pPr>
        <w:pStyle w:val="Lijstalinea"/>
        <w:numPr>
          <w:ilvl w:val="0"/>
          <w:numId w:val="10"/>
        </w:numPr>
        <w:spacing w:after="240"/>
        <w:contextualSpacing w:val="0"/>
        <w:rPr>
          <w:rFonts w:ascii="Arial" w:hAnsi="Arial" w:cs="Arial"/>
          <w:sz w:val="20"/>
          <w:szCs w:val="20"/>
          <w:lang w:val="nl-NL"/>
        </w:rPr>
      </w:pPr>
      <w:r w:rsidRPr="002B6536">
        <w:rPr>
          <w:rFonts w:ascii="Arial" w:hAnsi="Arial" w:cs="Arial"/>
          <w:sz w:val="20"/>
          <w:szCs w:val="20"/>
          <w:lang w:val="nl-NL"/>
        </w:rPr>
        <w:t xml:space="preserve">Zelfdragende, verzinkte stalen </w:t>
      </w:r>
      <w:r w:rsidR="006E3043">
        <w:rPr>
          <w:rFonts w:ascii="Arial" w:hAnsi="Arial" w:cs="Arial"/>
          <w:sz w:val="20"/>
          <w:szCs w:val="20"/>
          <w:lang w:val="nl-NL"/>
        </w:rPr>
        <w:t>zijgeleidingen</w:t>
      </w:r>
      <w:r w:rsidRPr="002B6536">
        <w:rPr>
          <w:rFonts w:ascii="Arial" w:hAnsi="Arial" w:cs="Arial"/>
          <w:sz w:val="20"/>
          <w:szCs w:val="20"/>
          <w:lang w:val="nl-NL"/>
        </w:rPr>
        <w:t xml:space="preserve"> met </w:t>
      </w:r>
      <w:r w:rsidR="006E3043">
        <w:rPr>
          <w:rFonts w:ascii="Arial" w:hAnsi="Arial" w:cs="Arial"/>
          <w:sz w:val="20"/>
          <w:szCs w:val="20"/>
          <w:lang w:val="nl-NL"/>
        </w:rPr>
        <w:t>horizontale</w:t>
      </w:r>
      <w:r w:rsidRPr="002B6536">
        <w:rPr>
          <w:rFonts w:ascii="Arial" w:hAnsi="Arial" w:cs="Arial"/>
          <w:sz w:val="20"/>
          <w:szCs w:val="20"/>
          <w:lang w:val="nl-NL"/>
        </w:rPr>
        <w:t xml:space="preserve"> opname voor het poortblad.</w:t>
      </w:r>
    </w:p>
    <w:p w14:paraId="48A1BDEE" w14:textId="77777777" w:rsidR="00EC57D4" w:rsidRPr="00283301" w:rsidRDefault="00EC57D4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283301">
        <w:rPr>
          <w:rFonts w:ascii="Arial" w:hAnsi="Arial" w:cs="Arial"/>
          <w:sz w:val="20"/>
          <w:szCs w:val="20"/>
          <w:lang w:val="nl-NL"/>
        </w:rPr>
        <w:t>Poortblad: dubbelwandige, thermisch gescheiden EFA-THERM®-lamellen met een dikte van 40 mm.</w:t>
      </w:r>
    </w:p>
    <w:p w14:paraId="14C2CA7E" w14:textId="61D13A34" w:rsidR="00A67B1A" w:rsidRPr="006C3215" w:rsidRDefault="006C3215" w:rsidP="006C3215">
      <w:pPr>
        <w:pStyle w:val="Lijstalinea"/>
        <w:numPr>
          <w:ilvl w:val="0"/>
          <w:numId w:val="12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>
        <w:rPr>
          <w:rFonts w:ascii="Arial" w:hAnsi="Arial" w:cs="Arial"/>
          <w:sz w:val="20"/>
          <w:szCs w:val="20"/>
          <w:lang w:val="nl-NL"/>
        </w:rPr>
        <w:t>V</w:t>
      </w:r>
      <w:proofErr w:type="spellStart"/>
      <w:r w:rsidRPr="00BB2FAB">
        <w:rPr>
          <w:rFonts w:ascii="Arial" w:hAnsi="Arial" w:cs="Arial"/>
          <w:sz w:val="20"/>
          <w:szCs w:val="20"/>
          <w:lang w:val="nl-BE"/>
        </w:rPr>
        <w:t>olledig</w:t>
      </w:r>
      <w:proofErr w:type="spellEnd"/>
      <w:r w:rsidRPr="00BB2FAB">
        <w:rPr>
          <w:rFonts w:ascii="Arial" w:hAnsi="Arial" w:cs="Arial"/>
          <w:sz w:val="20"/>
          <w:szCs w:val="20"/>
          <w:lang w:val="nl-BE"/>
        </w:rPr>
        <w:t xml:space="preserve"> contactloze geleiding van de lamellen voor een slijtvaste en stille werking. De uitvoering met beperkte inbouwhoogte vraagt bijzonder weinig ruimte boven de dagopening.</w:t>
      </w:r>
    </w:p>
    <w:p w14:paraId="6FC58320" w14:textId="3993C0AB" w:rsidR="00F10150" w:rsidRPr="003A3157" w:rsidRDefault="003A3157" w:rsidP="003A3157">
      <w:pPr>
        <w:pStyle w:val="Lijstalinea"/>
        <w:numPr>
          <w:ilvl w:val="0"/>
          <w:numId w:val="12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>
        <w:rPr>
          <w:rFonts w:ascii="Arial" w:hAnsi="Arial" w:cs="Arial"/>
          <w:sz w:val="20"/>
          <w:szCs w:val="20"/>
          <w:lang w:val="nl-BE"/>
        </w:rPr>
        <w:t xml:space="preserve">Frequentie gestuurde </w:t>
      </w:r>
      <w:r w:rsidRPr="00C54FB3">
        <w:rPr>
          <w:rFonts w:ascii="Arial" w:hAnsi="Arial" w:cs="Arial"/>
          <w:sz w:val="20"/>
          <w:szCs w:val="20"/>
          <w:lang w:val="nl-BE"/>
        </w:rPr>
        <w:t>motor en elektronische eindpositieregeling (zonder mechanische eindschakelaars)</w:t>
      </w:r>
    </w:p>
    <w:p w14:paraId="3F5645A6" w14:textId="77777777" w:rsidR="00864887" w:rsidRPr="00864887" w:rsidRDefault="00864887" w:rsidP="00864887">
      <w:pPr>
        <w:pStyle w:val="Lijstalinea"/>
        <w:numPr>
          <w:ilvl w:val="0"/>
          <w:numId w:val="10"/>
        </w:numPr>
        <w:spacing w:after="240"/>
        <w:contextualSpacing w:val="0"/>
        <w:rPr>
          <w:rFonts w:ascii="Arial" w:hAnsi="Arial" w:cs="Arial"/>
          <w:sz w:val="20"/>
          <w:szCs w:val="20"/>
          <w:lang w:val="nl-NL"/>
        </w:rPr>
      </w:pPr>
      <w:r w:rsidRPr="00864887">
        <w:rPr>
          <w:rFonts w:ascii="Arial" w:hAnsi="Arial" w:cs="Arial"/>
          <w:sz w:val="20"/>
          <w:szCs w:val="20"/>
          <w:lang w:val="nl-NL"/>
        </w:rPr>
        <w:t>Openingssnelheid tot 0,6 m/s; sluitsnelheid tot 0,5 m/s</w:t>
      </w:r>
    </w:p>
    <w:p w14:paraId="4D7EB4B2" w14:textId="5EE84C3F" w:rsidR="005557E8" w:rsidRPr="004F769A" w:rsidRDefault="004F769A" w:rsidP="004F769A">
      <w:pPr>
        <w:pStyle w:val="Lijstalinea"/>
        <w:numPr>
          <w:ilvl w:val="0"/>
          <w:numId w:val="12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 w:rsidRPr="00090CFB">
        <w:rPr>
          <w:rFonts w:ascii="Arial" w:hAnsi="Arial" w:cs="Arial"/>
          <w:sz w:val="20"/>
          <w:szCs w:val="20"/>
          <w:lang w:val="nl-BE"/>
        </w:rPr>
        <w:t>EFA-TRONIC®-besturing met geïntegreerde frequentieomvormer in een kunststof schakelkast (IP65). Voeding: 230 V/400 V – 50 Hz (door de klant te voorzien).</w:t>
      </w:r>
    </w:p>
    <w:p w14:paraId="74353D92" w14:textId="3AD27DE5" w:rsidR="00707F7A" w:rsidRPr="00AC78D1" w:rsidRDefault="00707F7A" w:rsidP="00AC78D1">
      <w:pPr>
        <w:pStyle w:val="Lijstalinea"/>
        <w:numPr>
          <w:ilvl w:val="0"/>
          <w:numId w:val="12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nl-BE"/>
        </w:rPr>
      </w:pPr>
      <w:r w:rsidRPr="00707F7A">
        <w:rPr>
          <w:rFonts w:ascii="Arial" w:hAnsi="Arial" w:cs="Arial"/>
          <w:sz w:val="20"/>
          <w:szCs w:val="20"/>
          <w:lang w:val="nl-NL"/>
        </w:rPr>
        <w:t>Geïnte</w:t>
      </w:r>
      <w:r w:rsidR="003D5BB9">
        <w:rPr>
          <w:rFonts w:ascii="Arial" w:hAnsi="Arial" w:cs="Arial"/>
          <w:sz w:val="20"/>
          <w:szCs w:val="20"/>
          <w:lang w:val="nl-NL"/>
        </w:rPr>
        <w:t xml:space="preserve">greerd, </w:t>
      </w:r>
      <w:r w:rsidR="00AC78D1" w:rsidRPr="0044177F">
        <w:rPr>
          <w:rFonts w:ascii="Arial" w:hAnsi="Arial" w:cs="Arial"/>
          <w:sz w:val="20"/>
          <w:szCs w:val="20"/>
          <w:lang w:val="nl-BE"/>
        </w:rPr>
        <w:t>TÜV-gekeurd lichtscherm (EFA-TLG®) in het poortvlak voor contactloze obstakeldetectie tot een hoogte van 2,5 m.</w:t>
      </w:r>
    </w:p>
    <w:p w14:paraId="032F19B6" w14:textId="77777777" w:rsidR="00402771" w:rsidRPr="00402771" w:rsidRDefault="00402771" w:rsidP="00402771">
      <w:pPr>
        <w:rPr>
          <w:rFonts w:ascii="Arial" w:hAnsi="Arial" w:cs="Arial"/>
          <w:b/>
          <w:caps/>
          <w:szCs w:val="20"/>
          <w:lang w:val="nl-NL"/>
        </w:rPr>
      </w:pPr>
      <w:r w:rsidRPr="00402771">
        <w:rPr>
          <w:rFonts w:ascii="Arial" w:hAnsi="Arial" w:cs="Arial"/>
          <w:b/>
          <w:caps/>
          <w:szCs w:val="20"/>
          <w:lang w:val="nl-NL"/>
        </w:rPr>
        <w:t>PRESTATIEGEGEVENS (AFHANKELIJK VAN DE UITRUSTING)</w:t>
      </w:r>
    </w:p>
    <w:p w14:paraId="6549B4E7" w14:textId="77777777" w:rsidR="005222F8" w:rsidRPr="00DC1D85" w:rsidRDefault="005222F8" w:rsidP="005222F8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>Weerstand tegen windbelasting: DIN EN 12424, tot klasse 4</w:t>
      </w:r>
    </w:p>
    <w:p w14:paraId="6B19709C" w14:textId="77777777" w:rsidR="005222F8" w:rsidRDefault="005222F8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proofErr w:type="spellStart"/>
      <w:r w:rsidRPr="005222F8">
        <w:rPr>
          <w:rFonts w:ascii="Arial" w:hAnsi="Arial" w:cs="Arial"/>
          <w:sz w:val="20"/>
          <w:szCs w:val="20"/>
          <w:lang w:val="de-DE"/>
        </w:rPr>
        <w:t>Waterdichtheid</w:t>
      </w:r>
      <w:proofErr w:type="spellEnd"/>
      <w:r w:rsidRPr="005222F8">
        <w:rPr>
          <w:rFonts w:ascii="Arial" w:hAnsi="Arial" w:cs="Arial"/>
          <w:sz w:val="20"/>
          <w:szCs w:val="20"/>
          <w:lang w:val="de-DE"/>
        </w:rPr>
        <w:t>: DIN EN 12425, klasse 1</w:t>
      </w:r>
    </w:p>
    <w:p w14:paraId="0D2885DE" w14:textId="5298F35B" w:rsidR="005B5E7D" w:rsidRDefault="005B5E7D" w:rsidP="005B5E7D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</w:rPr>
      </w:pPr>
      <w:proofErr w:type="spellStart"/>
      <w:r w:rsidRPr="00DC1D85">
        <w:rPr>
          <w:rFonts w:ascii="Arial" w:hAnsi="Arial" w:cs="Arial"/>
          <w:sz w:val="20"/>
          <w:szCs w:val="20"/>
        </w:rPr>
        <w:t>Luchtdoorlatendheid</w:t>
      </w:r>
      <w:proofErr w:type="spellEnd"/>
      <w:r w:rsidRPr="00DC1D85">
        <w:rPr>
          <w:rFonts w:ascii="Arial" w:hAnsi="Arial" w:cs="Arial"/>
          <w:sz w:val="20"/>
          <w:szCs w:val="20"/>
        </w:rPr>
        <w:t xml:space="preserve">: DIN EN 12426, </w:t>
      </w:r>
      <w:proofErr w:type="spellStart"/>
      <w:r w:rsidRPr="00DC1D85">
        <w:rPr>
          <w:rFonts w:ascii="Arial" w:hAnsi="Arial" w:cs="Arial"/>
          <w:sz w:val="20"/>
          <w:szCs w:val="20"/>
        </w:rPr>
        <w:t>klasse</w:t>
      </w:r>
      <w:proofErr w:type="spellEnd"/>
      <w:r w:rsidRPr="00DC1D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</w:t>
      </w:r>
    </w:p>
    <w:p w14:paraId="489A7FBF" w14:textId="7F22377F" w:rsidR="0053551D" w:rsidRDefault="0053551D" w:rsidP="0053551D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 xml:space="preserve">Geluidsisolatie: DIN EN ISO 717-1, </w:t>
      </w:r>
      <w:r>
        <w:rPr>
          <w:rFonts w:ascii="Arial" w:hAnsi="Arial" w:cs="Arial"/>
          <w:sz w:val="20"/>
          <w:szCs w:val="20"/>
          <w:lang w:val="nl-NL"/>
        </w:rPr>
        <w:t>24</w:t>
      </w:r>
      <w:r w:rsidRPr="00DC1D85">
        <w:rPr>
          <w:rFonts w:ascii="Arial" w:hAnsi="Arial" w:cs="Arial"/>
          <w:sz w:val="20"/>
          <w:szCs w:val="20"/>
          <w:lang w:val="nl-NL"/>
        </w:rPr>
        <w:t xml:space="preserve"> dB(A)</w:t>
      </w:r>
    </w:p>
    <w:p w14:paraId="37EF9587" w14:textId="4A42BE68" w:rsidR="002E56B2" w:rsidRDefault="002E56B2" w:rsidP="002E56B2">
      <w:pPr>
        <w:pStyle w:val="Lijstalinea"/>
        <w:numPr>
          <w:ilvl w:val="0"/>
          <w:numId w:val="11"/>
        </w:numPr>
        <w:spacing w:after="36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C1D85">
        <w:rPr>
          <w:rFonts w:ascii="Arial" w:hAnsi="Arial" w:cs="Arial"/>
          <w:sz w:val="20"/>
          <w:szCs w:val="20"/>
          <w:lang w:val="nl-NL"/>
        </w:rPr>
        <w:t xml:space="preserve">Warmte-isolatie: DIN EN 12428, tot </w:t>
      </w:r>
      <w:r>
        <w:rPr>
          <w:rFonts w:ascii="Arial" w:hAnsi="Arial" w:cs="Arial"/>
          <w:sz w:val="20"/>
          <w:szCs w:val="20"/>
          <w:lang w:val="nl-NL"/>
        </w:rPr>
        <w:t>1,60</w:t>
      </w:r>
      <w:r w:rsidRPr="00DC1D85">
        <w:rPr>
          <w:rFonts w:ascii="Arial" w:hAnsi="Arial" w:cs="Arial"/>
          <w:sz w:val="20"/>
          <w:szCs w:val="20"/>
          <w:lang w:val="nl-NL"/>
        </w:rPr>
        <w:t xml:space="preserve"> W/m²K</w:t>
      </w:r>
    </w:p>
    <w:p w14:paraId="7025077C" w14:textId="77777777" w:rsidR="00E07C95" w:rsidRPr="002E56B2" w:rsidRDefault="00E07C95" w:rsidP="00E07C95">
      <w:pPr>
        <w:rPr>
          <w:rFonts w:ascii="Arial" w:hAnsi="Arial" w:cs="Arial"/>
          <w:b/>
          <w:caps/>
          <w:sz w:val="24"/>
          <w:lang w:val="nl-NL"/>
        </w:rPr>
      </w:pPr>
      <w:r w:rsidRPr="002E56B2">
        <w:rPr>
          <w:rFonts w:ascii="Arial" w:hAnsi="Arial" w:cs="Arial"/>
          <w:b/>
          <w:caps/>
          <w:sz w:val="24"/>
          <w:lang w:val="nl-NL"/>
        </w:rPr>
        <w:br w:type="page"/>
      </w:r>
    </w:p>
    <w:p w14:paraId="4B856CC2" w14:textId="77777777" w:rsidR="00AC50DC" w:rsidRPr="00AC50DC" w:rsidRDefault="00AC50DC" w:rsidP="00AC50DC">
      <w:pPr>
        <w:spacing w:after="240"/>
        <w:rPr>
          <w:rFonts w:ascii="Arial" w:hAnsi="Arial" w:cs="Arial"/>
          <w:b/>
          <w:caps/>
          <w:lang w:val="nl-NL"/>
        </w:rPr>
      </w:pPr>
      <w:r w:rsidRPr="00AC50DC">
        <w:rPr>
          <w:rFonts w:ascii="Arial" w:hAnsi="Arial" w:cs="Arial"/>
          <w:b/>
          <w:caps/>
          <w:sz w:val="24"/>
          <w:lang w:val="nl-NL"/>
        </w:rPr>
        <w:lastRenderedPageBreak/>
        <w:t>AFMETINGEN VAN DE VRIJE OPENING</w:t>
      </w:r>
    </w:p>
    <w:p w14:paraId="58AA1F06" w14:textId="77777777" w:rsidR="00AC50DC" w:rsidRPr="00AC50DC" w:rsidRDefault="00AC50DC" w:rsidP="00AC50DC">
      <w:pPr>
        <w:rPr>
          <w:rFonts w:ascii="Arial" w:hAnsi="Arial" w:cs="Arial"/>
          <w:lang w:val="nl-NL"/>
        </w:rPr>
      </w:pPr>
      <w:r w:rsidRPr="00AC50DC">
        <w:rPr>
          <w:rFonts w:ascii="Arial" w:hAnsi="Arial" w:cs="Arial"/>
          <w:lang w:val="nl-NL"/>
        </w:rPr>
        <w:t>Breedte = ............... mm</w:t>
      </w:r>
    </w:p>
    <w:p w14:paraId="11750D23" w14:textId="77777777" w:rsidR="00AC50DC" w:rsidRPr="0026635E" w:rsidRDefault="00AC50DC" w:rsidP="00AC50DC">
      <w:pPr>
        <w:rPr>
          <w:rFonts w:ascii="Arial" w:hAnsi="Arial" w:cs="Arial"/>
          <w:lang w:val="de-DE"/>
        </w:rPr>
      </w:pPr>
      <w:proofErr w:type="spellStart"/>
      <w:r w:rsidRPr="0026635E">
        <w:rPr>
          <w:rFonts w:ascii="Arial" w:hAnsi="Arial" w:cs="Arial"/>
        </w:rPr>
        <w:t>Hoogte</w:t>
      </w:r>
      <w:proofErr w:type="spellEnd"/>
      <w:r w:rsidRPr="0026635E">
        <w:rPr>
          <w:rFonts w:ascii="Arial" w:hAnsi="Arial" w:cs="Arial"/>
        </w:rPr>
        <w:t xml:space="preserve"> = ............... mm</w:t>
      </w:r>
    </w:p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DA32C0">
      <w:footerReference w:type="default" r:id="rId11"/>
      <w:pgSz w:w="12240" w:h="15840"/>
      <w:pgMar w:top="1440" w:right="1800" w:bottom="1440" w:left="1800" w:header="720" w:footer="5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9EC15" w14:textId="77777777" w:rsidR="00112AD4" w:rsidRDefault="00112AD4" w:rsidP="00E07C95">
      <w:pPr>
        <w:spacing w:after="0" w:line="240" w:lineRule="auto"/>
      </w:pPr>
      <w:r>
        <w:separator/>
      </w:r>
    </w:p>
  </w:endnote>
  <w:endnote w:type="continuationSeparator" w:id="0">
    <w:p w14:paraId="608A5CDB" w14:textId="77777777" w:rsidR="00112AD4" w:rsidRDefault="00112AD4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4E5C" w14:textId="77777777" w:rsidR="00974563" w:rsidRPr="0026635E" w:rsidRDefault="00974563" w:rsidP="00974563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 w:rsidRPr="00974563">
      <w:rPr>
        <w:rFonts w:ascii="Arial" w:hAnsi="Arial" w:cs="Arial"/>
        <w:b/>
        <w:bCs/>
        <w:sz w:val="20"/>
        <w:szCs w:val="20"/>
        <w:lang w:val="de-DE"/>
      </w:rPr>
      <w:t>F</w:t>
    </w:r>
    <w:r w:rsidRPr="00993E34">
      <w:rPr>
        <w:rFonts w:ascii="Arial" w:hAnsi="Arial" w:cs="Arial"/>
        <w:b/>
        <w:bCs/>
        <w:sz w:val="20"/>
        <w:szCs w:val="20"/>
        <w:lang w:val="de-DE"/>
      </w:rPr>
      <w:t>abrikant</w:t>
    </w:r>
    <w:r w:rsidRPr="0026635E">
      <w:rPr>
        <w:lang w:val="de-DE"/>
      </w:rPr>
      <w:t>:</w:t>
    </w:r>
    <w:r w:rsidRPr="0026635E">
      <w:rPr>
        <w:rFonts w:ascii="Arial" w:hAnsi="Arial" w:cs="Arial"/>
        <w:sz w:val="20"/>
        <w:szCs w:val="20"/>
        <w:lang w:val="de-DE"/>
      </w:rPr>
      <w:t xml:space="preserve"> EFAFLEX Tor- und Sicherheitssystem GmbH &amp; Co. </w:t>
    </w:r>
    <w:r w:rsidRPr="0026635E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26635E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0CD8F42B" w14:textId="77777777" w:rsidR="00974563" w:rsidRPr="0026635E" w:rsidRDefault="00974563" w:rsidP="00974563">
    <w:pPr>
      <w:pStyle w:val="Voettekst"/>
      <w:rPr>
        <w:rFonts w:ascii="Arial" w:hAnsi="Arial" w:cs="Arial"/>
        <w:sz w:val="20"/>
        <w:szCs w:val="20"/>
        <w:lang w:val="nl-NL"/>
      </w:rPr>
    </w:pPr>
    <w:r w:rsidRPr="0026635E">
      <w:rPr>
        <w:rFonts w:ascii="Arial" w:hAnsi="Arial" w:cs="Arial"/>
        <w:sz w:val="20"/>
        <w:szCs w:val="20"/>
        <w:lang w:val="nl-NL"/>
      </w:rPr>
      <w:t>Stand 06/2026 – Onder voorbehoud van technische wijzigingen</w:t>
    </w:r>
  </w:p>
  <w:p w14:paraId="3DBB7CF9" w14:textId="73A5F99F" w:rsidR="00283AE2" w:rsidRPr="00974563" w:rsidRDefault="00283AE2" w:rsidP="00974563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332A2" w14:textId="77777777" w:rsidR="00112AD4" w:rsidRDefault="00112AD4" w:rsidP="00E07C95">
      <w:pPr>
        <w:spacing w:after="0" w:line="240" w:lineRule="auto"/>
      </w:pPr>
      <w:r>
        <w:separator/>
      </w:r>
    </w:p>
  </w:footnote>
  <w:footnote w:type="continuationSeparator" w:id="0">
    <w:p w14:paraId="57384240" w14:textId="77777777" w:rsidR="00112AD4" w:rsidRDefault="00112AD4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031B71"/>
    <w:multiLevelType w:val="hybridMultilevel"/>
    <w:tmpl w:val="5AE8D1B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1"/>
  </w:num>
  <w:num w:numId="12" w16cid:durableId="2170867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007"/>
    <w:rsid w:val="00034616"/>
    <w:rsid w:val="0006063C"/>
    <w:rsid w:val="00090D61"/>
    <w:rsid w:val="000D29F4"/>
    <w:rsid w:val="00112AD4"/>
    <w:rsid w:val="0015074B"/>
    <w:rsid w:val="001813DB"/>
    <w:rsid w:val="00181454"/>
    <w:rsid w:val="001B5828"/>
    <w:rsid w:val="00227F9E"/>
    <w:rsid w:val="002442ED"/>
    <w:rsid w:val="002564E5"/>
    <w:rsid w:val="00283301"/>
    <w:rsid w:val="00283AE2"/>
    <w:rsid w:val="002946D9"/>
    <w:rsid w:val="0029639D"/>
    <w:rsid w:val="002B6536"/>
    <w:rsid w:val="002E56B2"/>
    <w:rsid w:val="00326F90"/>
    <w:rsid w:val="003A3157"/>
    <w:rsid w:val="003B1DCE"/>
    <w:rsid w:val="003D271F"/>
    <w:rsid w:val="003D5BB9"/>
    <w:rsid w:val="00402771"/>
    <w:rsid w:val="00417181"/>
    <w:rsid w:val="00441A1D"/>
    <w:rsid w:val="00465CA2"/>
    <w:rsid w:val="00465F8D"/>
    <w:rsid w:val="004C0711"/>
    <w:rsid w:val="004F769A"/>
    <w:rsid w:val="00512667"/>
    <w:rsid w:val="005222F8"/>
    <w:rsid w:val="0053551D"/>
    <w:rsid w:val="005557E8"/>
    <w:rsid w:val="005B5E7D"/>
    <w:rsid w:val="005C3AF5"/>
    <w:rsid w:val="005D641B"/>
    <w:rsid w:val="005E083D"/>
    <w:rsid w:val="006C3215"/>
    <w:rsid w:val="006E3043"/>
    <w:rsid w:val="00707F7A"/>
    <w:rsid w:val="00721793"/>
    <w:rsid w:val="00734CBB"/>
    <w:rsid w:val="00752987"/>
    <w:rsid w:val="00763C3E"/>
    <w:rsid w:val="007C1AF8"/>
    <w:rsid w:val="007F3067"/>
    <w:rsid w:val="00804DFC"/>
    <w:rsid w:val="00825B4B"/>
    <w:rsid w:val="008529A7"/>
    <w:rsid w:val="00864887"/>
    <w:rsid w:val="008F7C04"/>
    <w:rsid w:val="00974563"/>
    <w:rsid w:val="0099693D"/>
    <w:rsid w:val="009D0CA9"/>
    <w:rsid w:val="00A67B1A"/>
    <w:rsid w:val="00A83577"/>
    <w:rsid w:val="00AA1D8D"/>
    <w:rsid w:val="00AC50DC"/>
    <w:rsid w:val="00AC78D1"/>
    <w:rsid w:val="00AD6AC6"/>
    <w:rsid w:val="00B02288"/>
    <w:rsid w:val="00B24555"/>
    <w:rsid w:val="00B47730"/>
    <w:rsid w:val="00B825CD"/>
    <w:rsid w:val="00C03D68"/>
    <w:rsid w:val="00C649A5"/>
    <w:rsid w:val="00CA3502"/>
    <w:rsid w:val="00CB0664"/>
    <w:rsid w:val="00CB15BC"/>
    <w:rsid w:val="00CD53E4"/>
    <w:rsid w:val="00D55DA3"/>
    <w:rsid w:val="00D95B64"/>
    <w:rsid w:val="00DA3243"/>
    <w:rsid w:val="00DA32C0"/>
    <w:rsid w:val="00DB1F5E"/>
    <w:rsid w:val="00DF0257"/>
    <w:rsid w:val="00E07C95"/>
    <w:rsid w:val="00E52FC6"/>
    <w:rsid w:val="00E94E0A"/>
    <w:rsid w:val="00EC0171"/>
    <w:rsid w:val="00EC57D4"/>
    <w:rsid w:val="00F10150"/>
    <w:rsid w:val="00F34519"/>
    <w:rsid w:val="00F62011"/>
    <w:rsid w:val="00F9468D"/>
    <w:rsid w:val="00FA3833"/>
    <w:rsid w:val="00FC693F"/>
    <w:rsid w:val="00FC7BB9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35cd647651fbd642e420cf3d7f0451d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907638f3392e93d66871408b6a69105c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 xsi:nil="true"/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ic30b02f2e4442e282db724ab73aab5d xmlns="6ad4aa7e-c367-41ad-8338-313dadb59002">
      <Terms xmlns="http://schemas.microsoft.com/office/infopath/2007/PartnerControls"/>
    </ic30b02f2e4442e282db724ab73aab5d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</documentManagement>
</p:properties>
</file>

<file path=customXml/itemProps1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3028C9-4140-4859-ADCB-716EF74D7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6ad4aa7e-c367-41ad-8338-313dadb59002"/>
    <ds:schemaRef ds:uri="21d3f174-afc7-4cdc-a51d-00a52e5e88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1322</Characters>
  <Application>Microsoft Office Word</Application>
  <DocSecurity>0</DocSecurity>
  <Lines>29</Lines>
  <Paragraphs>20</Paragraphs>
  <ScaleCrop>false</ScaleCrop>
  <Manager/>
  <Company/>
  <LinksUpToDate>false</LinksUpToDate>
  <CharactersWithSpaces>1505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van Passen Yannis</cp:lastModifiedBy>
  <cp:revision>49</cp:revision>
  <dcterms:created xsi:type="dcterms:W3CDTF">2025-08-26T08:25:00Z</dcterms:created>
  <dcterms:modified xsi:type="dcterms:W3CDTF">2026-07-23T14:56:00Z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</Properties>
</file>