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4A9889BA" w:rsidR="00E07C95" w:rsidRPr="004D61ED" w:rsidRDefault="00B70119" w:rsidP="19FFE5DE">
      <w:pPr>
        <w:rPr>
          <w:rFonts w:ascii="Arial" w:hAnsi="Arial" w:cs="Arial"/>
          <w:lang w:val="nl-BE"/>
        </w:rPr>
      </w:pPr>
      <w:r w:rsidRPr="004D61ED">
        <w:rPr>
          <w:rFonts w:ascii="Arial" w:hAnsi="Arial" w:cs="Arial"/>
          <w:b/>
          <w:bCs/>
          <w:sz w:val="28"/>
          <w:szCs w:val="28"/>
          <w:lang w:val="nl-BE"/>
        </w:rPr>
        <w:t>SNELLOPENDE TURBO</w:t>
      </w:r>
      <w:r w:rsidR="004D61ED" w:rsidRPr="004D61ED">
        <w:rPr>
          <w:rFonts w:ascii="Arial" w:hAnsi="Arial" w:cs="Arial"/>
          <w:b/>
          <w:bCs/>
          <w:sz w:val="28"/>
          <w:szCs w:val="28"/>
          <w:lang w:val="nl-BE"/>
        </w:rPr>
        <w:t>POORT</w:t>
      </w:r>
      <w:r w:rsidRPr="004D61ED">
        <w:rPr>
          <w:rFonts w:ascii="Arial" w:hAnsi="Arial" w:cs="Arial"/>
          <w:b/>
          <w:bCs/>
          <w:sz w:val="28"/>
          <w:szCs w:val="28"/>
          <w:lang w:val="nl-BE"/>
        </w:rPr>
        <w:t xml:space="preserve">, type </w:t>
      </w:r>
      <w:r w:rsidR="00E07C95" w:rsidRPr="004D61ED">
        <w:rPr>
          <w:rFonts w:ascii="Arial" w:hAnsi="Arial" w:cs="Arial"/>
          <w:b/>
          <w:bCs/>
          <w:sz w:val="28"/>
          <w:szCs w:val="28"/>
          <w:lang w:val="nl-BE"/>
        </w:rPr>
        <w:t>„</w:t>
      </w:r>
      <w:r w:rsidR="00AF0E0D" w:rsidRPr="004D61ED">
        <w:rPr>
          <w:rFonts w:ascii="Arial" w:hAnsi="Arial" w:cs="Arial"/>
          <w:b/>
          <w:bCs/>
          <w:sz w:val="28"/>
          <w:szCs w:val="28"/>
          <w:lang w:val="nl-BE"/>
        </w:rPr>
        <w:t>EFA-STT</w:t>
      </w:r>
      <w:r w:rsidR="00AF0E0D" w:rsidRPr="004D61ED">
        <w:rPr>
          <w:rFonts w:ascii="Arial" w:hAnsi="Arial" w:cs="Arial"/>
          <w:b/>
          <w:bCs/>
          <w:sz w:val="28"/>
          <w:szCs w:val="28"/>
          <w:vertAlign w:val="superscript"/>
          <w:lang w:val="nl-BE"/>
        </w:rPr>
        <w:t>®</w:t>
      </w:r>
      <w:r w:rsidR="00AF0E0D" w:rsidRPr="004D61ED">
        <w:rPr>
          <w:rFonts w:ascii="Arial" w:hAnsi="Arial" w:cs="Arial"/>
          <w:b/>
          <w:bCs/>
          <w:sz w:val="28"/>
          <w:szCs w:val="28"/>
          <w:lang w:val="nl-BE"/>
        </w:rPr>
        <w:t xml:space="preserve"> Clear Premium</w:t>
      </w:r>
      <w:r w:rsidR="00E07C95" w:rsidRPr="004D61ED">
        <w:rPr>
          <w:rFonts w:ascii="Arial" w:hAnsi="Arial" w:cs="Arial"/>
          <w:b/>
          <w:bCs/>
          <w:sz w:val="28"/>
          <w:szCs w:val="28"/>
          <w:lang w:val="nl-BE"/>
        </w:rPr>
        <w:t>“</w:t>
      </w:r>
    </w:p>
    <w:p w14:paraId="462CB7FE" w14:textId="6C5A1BE4" w:rsidR="00E07C95" w:rsidRPr="00B70119" w:rsidRDefault="00B70119" w:rsidP="00E07C95">
      <w:pPr>
        <w:rPr>
          <w:rFonts w:ascii="Arial" w:hAnsi="Arial" w:cs="Arial"/>
          <w:color w:val="000000" w:themeColor="text1"/>
          <w:sz w:val="20"/>
          <w:szCs w:val="20"/>
          <w:lang w:val="nl-NL"/>
        </w:rPr>
      </w:pPr>
      <w:r w:rsidRPr="00B70119">
        <w:rPr>
          <w:rFonts w:ascii="Arial" w:hAnsi="Arial" w:cs="Arial"/>
          <w:color w:val="000000" w:themeColor="text1"/>
          <w:sz w:val="20"/>
          <w:szCs w:val="20"/>
          <w:lang w:val="nl-NL"/>
        </w:rPr>
        <w:t>De firma EFAFLEX biedt het snello</w:t>
      </w:r>
      <w:r>
        <w:rPr>
          <w:rFonts w:ascii="Arial" w:hAnsi="Arial" w:cs="Arial"/>
          <w:color w:val="000000" w:themeColor="text1"/>
          <w:sz w:val="20"/>
          <w:szCs w:val="20"/>
          <w:lang w:val="nl-NL"/>
        </w:rPr>
        <w:t xml:space="preserve">pende </w:t>
      </w:r>
      <w:r w:rsidRPr="00B70119">
        <w:rPr>
          <w:rFonts w:ascii="Arial" w:hAnsi="Arial" w:cs="Arial"/>
          <w:color w:val="000000" w:themeColor="text1"/>
          <w:sz w:val="20"/>
          <w:szCs w:val="20"/>
          <w:lang w:val="nl-NL"/>
        </w:rPr>
        <w:t>turbo</w:t>
      </w:r>
      <w:r w:rsidR="004D61ED">
        <w:rPr>
          <w:rFonts w:ascii="Arial" w:hAnsi="Arial" w:cs="Arial"/>
          <w:color w:val="000000" w:themeColor="text1"/>
          <w:sz w:val="20"/>
          <w:szCs w:val="20"/>
          <w:lang w:val="nl-NL"/>
        </w:rPr>
        <w:t>poort</w:t>
      </w:r>
      <w:r>
        <w:rPr>
          <w:rFonts w:ascii="Arial" w:hAnsi="Arial" w:cs="Arial"/>
          <w:color w:val="000000" w:themeColor="text1"/>
          <w:sz w:val="20"/>
          <w:szCs w:val="20"/>
          <w:lang w:val="nl-NL"/>
        </w:rPr>
        <w:t xml:space="preserve"> t</w:t>
      </w:r>
      <w:r w:rsidRPr="00B70119">
        <w:rPr>
          <w:rFonts w:ascii="Arial" w:hAnsi="Arial" w:cs="Arial"/>
          <w:color w:val="000000" w:themeColor="text1"/>
          <w:sz w:val="20"/>
          <w:szCs w:val="20"/>
          <w:lang w:val="nl-NL"/>
        </w:rPr>
        <w:t>ype "EFA-STT® Clear Premium" aan voor veeleisende industriële continu-bedrijfsvoering. Deze poort combineert eersteklas prestaties met uitstekende duurzaamheid.</w:t>
      </w:r>
    </w:p>
    <w:p w14:paraId="3C9B70CD" w14:textId="32BB43D2" w:rsidR="00E07C95" w:rsidRPr="007E5CD5" w:rsidRDefault="00E07C95" w:rsidP="00E07C95">
      <w:pPr>
        <w:rPr>
          <w:rFonts w:ascii="Arial" w:hAnsi="Arial" w:cs="Arial"/>
          <w:caps/>
          <w:sz w:val="20"/>
          <w:szCs w:val="20"/>
          <w:lang w:val="de-DE"/>
        </w:rPr>
      </w:pPr>
      <w:r w:rsidRPr="007E5CD5">
        <w:rPr>
          <w:rFonts w:ascii="Arial" w:hAnsi="Arial" w:cs="Arial"/>
          <w:b/>
          <w:caps/>
          <w:szCs w:val="20"/>
          <w:lang w:val="de-DE"/>
        </w:rPr>
        <w:t xml:space="preserve">Technische </w:t>
      </w:r>
      <w:r w:rsidR="00B70119">
        <w:rPr>
          <w:rFonts w:ascii="Arial" w:hAnsi="Arial" w:cs="Arial"/>
          <w:b/>
          <w:caps/>
          <w:szCs w:val="20"/>
          <w:lang w:val="de-DE"/>
        </w:rPr>
        <w:t>kenmerken</w:t>
      </w:r>
      <w:r>
        <w:rPr>
          <w:rFonts w:ascii="Arial" w:hAnsi="Arial" w:cs="Arial"/>
          <w:b/>
          <w:caps/>
          <w:szCs w:val="20"/>
          <w:lang w:val="de-DE"/>
        </w:rPr>
        <w:t xml:space="preserve"> </w:t>
      </w:r>
    </w:p>
    <w:p w14:paraId="32434709" w14:textId="5D6C75F0" w:rsidR="00E07C95" w:rsidRPr="00B70119" w:rsidRDefault="00B70119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B70119">
        <w:rPr>
          <w:rFonts w:ascii="Arial" w:hAnsi="Arial" w:cs="Arial"/>
          <w:sz w:val="20"/>
          <w:szCs w:val="20"/>
          <w:lang w:val="nl-NL"/>
        </w:rPr>
        <w:t xml:space="preserve">Zelfdragende, verzinkte stalen kozijnen met spiraalvormige </w:t>
      </w:r>
      <w:r w:rsidR="004D61ED">
        <w:rPr>
          <w:rFonts w:ascii="Arial" w:hAnsi="Arial" w:cs="Arial"/>
          <w:sz w:val="20"/>
          <w:szCs w:val="20"/>
          <w:lang w:val="nl-NL"/>
        </w:rPr>
        <w:t>poort</w:t>
      </w:r>
      <w:r w:rsidRPr="00B70119">
        <w:rPr>
          <w:rFonts w:ascii="Arial" w:hAnsi="Arial" w:cs="Arial"/>
          <w:sz w:val="20"/>
          <w:szCs w:val="20"/>
          <w:lang w:val="nl-NL"/>
        </w:rPr>
        <w:t xml:space="preserve">bladopname. Synchrone as voor een gelijkmatige krachtoverbrenging. Kogelgelagerde </w:t>
      </w:r>
      <w:r w:rsidR="004D61ED">
        <w:rPr>
          <w:rFonts w:ascii="Arial" w:hAnsi="Arial" w:cs="Arial"/>
          <w:sz w:val="20"/>
          <w:szCs w:val="20"/>
          <w:lang w:val="nl-NL"/>
        </w:rPr>
        <w:t>wielen</w:t>
      </w:r>
      <w:r w:rsidRPr="00B70119">
        <w:rPr>
          <w:rFonts w:ascii="Arial" w:hAnsi="Arial" w:cs="Arial"/>
          <w:sz w:val="20"/>
          <w:szCs w:val="20"/>
          <w:lang w:val="nl-NL"/>
        </w:rPr>
        <w:t xml:space="preserve"> voor een geluidsarme geleiding. Een volgens DIN EN 12604 gecertificeerd trekveersysteem compenseert het gewicht van het </w:t>
      </w:r>
      <w:r w:rsidR="004D61ED">
        <w:rPr>
          <w:rFonts w:ascii="Arial" w:hAnsi="Arial" w:cs="Arial"/>
          <w:sz w:val="20"/>
          <w:szCs w:val="20"/>
          <w:lang w:val="nl-NL"/>
        </w:rPr>
        <w:t>poort</w:t>
      </w:r>
      <w:r w:rsidRPr="00B70119">
        <w:rPr>
          <w:rFonts w:ascii="Arial" w:hAnsi="Arial" w:cs="Arial"/>
          <w:sz w:val="20"/>
          <w:szCs w:val="20"/>
          <w:lang w:val="nl-NL"/>
        </w:rPr>
        <w:t>blad en maakt handmatige opening mogelijk bij stroomuitval</w:t>
      </w:r>
    </w:p>
    <w:p w14:paraId="5A08E096" w14:textId="63E56098" w:rsidR="00E07C95" w:rsidRPr="00B70119" w:rsidRDefault="004D61ED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Poort</w:t>
      </w:r>
      <w:r w:rsidR="00B70119" w:rsidRPr="00B70119">
        <w:rPr>
          <w:rFonts w:ascii="Arial" w:hAnsi="Arial" w:cs="Arial"/>
          <w:sz w:val="20"/>
          <w:szCs w:val="20"/>
          <w:lang w:val="nl-NL"/>
        </w:rPr>
        <w:t>blad</w:t>
      </w:r>
      <w:r w:rsidR="00B70119" w:rsidRPr="00B70119">
        <w:rPr>
          <w:rFonts w:ascii="Arial" w:hAnsi="Arial" w:cs="Arial"/>
          <w:b/>
          <w:bCs/>
          <w:sz w:val="20"/>
          <w:szCs w:val="20"/>
          <w:lang w:val="nl-NL"/>
        </w:rPr>
        <w:t>:</w:t>
      </w:r>
      <w:r w:rsidR="00B70119" w:rsidRPr="00B70119">
        <w:rPr>
          <w:rFonts w:ascii="Arial" w:hAnsi="Arial" w:cs="Arial"/>
          <w:sz w:val="20"/>
          <w:szCs w:val="20"/>
          <w:lang w:val="nl-NL"/>
        </w:rPr>
        <w:t xml:space="preserve"> bestaat uit twee buitenprofielen van geanodiseerd aluminium en een middendeel van transparant, enkelwandig </w:t>
      </w:r>
      <w:r>
        <w:rPr>
          <w:rFonts w:ascii="Arial" w:hAnsi="Arial" w:cs="Arial"/>
          <w:sz w:val="20"/>
          <w:szCs w:val="20"/>
          <w:lang w:val="nl-NL"/>
        </w:rPr>
        <w:t>a</w:t>
      </w:r>
      <w:r w:rsidRPr="00B70119">
        <w:rPr>
          <w:rFonts w:ascii="Arial" w:hAnsi="Arial" w:cs="Arial"/>
          <w:sz w:val="20"/>
          <w:szCs w:val="20"/>
          <w:lang w:val="nl-NL"/>
        </w:rPr>
        <w:t>crylglas</w:t>
      </w:r>
      <w:r w:rsidR="00B70119" w:rsidRPr="00B70119">
        <w:rPr>
          <w:rFonts w:ascii="Arial" w:hAnsi="Arial" w:cs="Arial"/>
          <w:sz w:val="20"/>
          <w:szCs w:val="20"/>
          <w:lang w:val="nl-NL"/>
        </w:rPr>
        <w:t xml:space="preserve">. Het zichtoppervlak van het </w:t>
      </w:r>
      <w:r>
        <w:rPr>
          <w:rFonts w:ascii="Arial" w:hAnsi="Arial" w:cs="Arial"/>
          <w:sz w:val="20"/>
          <w:szCs w:val="20"/>
          <w:lang w:val="nl-NL"/>
        </w:rPr>
        <w:t>poort</w:t>
      </w:r>
      <w:r w:rsidR="00B70119" w:rsidRPr="00B70119">
        <w:rPr>
          <w:rFonts w:ascii="Arial" w:hAnsi="Arial" w:cs="Arial"/>
          <w:sz w:val="20"/>
          <w:szCs w:val="20"/>
          <w:lang w:val="nl-NL"/>
        </w:rPr>
        <w:t>blad bedraagt minimaal 70%, waarbij een blijvende helderheid en transparantie gegarandeerd moeten zijn.</w:t>
      </w:r>
    </w:p>
    <w:p w14:paraId="219CBCCD" w14:textId="71B79F8D" w:rsidR="00E07C95" w:rsidRPr="00B70119" w:rsidRDefault="00B70119" w:rsidP="00B70119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AF2B29">
        <w:rPr>
          <w:rFonts w:ascii="Arial" w:hAnsi="Arial" w:cs="Arial"/>
          <w:sz w:val="20"/>
          <w:szCs w:val="20"/>
          <w:lang w:val="nl-NL"/>
        </w:rPr>
        <w:t>Spira</w:t>
      </w:r>
      <w:r w:rsidR="004D61ED">
        <w:rPr>
          <w:rFonts w:ascii="Arial" w:hAnsi="Arial" w:cs="Arial"/>
          <w:sz w:val="20"/>
          <w:szCs w:val="20"/>
          <w:lang w:val="nl-NL"/>
        </w:rPr>
        <w:t>a</w:t>
      </w:r>
      <w:r w:rsidRPr="00AF2B29">
        <w:rPr>
          <w:rFonts w:ascii="Arial" w:hAnsi="Arial" w:cs="Arial"/>
          <w:sz w:val="20"/>
          <w:szCs w:val="20"/>
          <w:lang w:val="nl-NL"/>
        </w:rPr>
        <w:t>lk</w:t>
      </w:r>
      <w:r>
        <w:rPr>
          <w:rFonts w:ascii="Arial" w:hAnsi="Arial" w:cs="Arial"/>
          <w:sz w:val="20"/>
          <w:szCs w:val="20"/>
          <w:lang w:val="nl-NL"/>
        </w:rPr>
        <w:t>ern</w:t>
      </w:r>
      <w:r w:rsidRPr="00AF2B29">
        <w:rPr>
          <w:rFonts w:ascii="Arial" w:hAnsi="Arial" w:cs="Arial"/>
          <w:sz w:val="20"/>
          <w:szCs w:val="20"/>
          <w:lang w:val="nl-NL"/>
        </w:rPr>
        <w:t>: volledig contactloze lamellengeleiding – voor slijtagearme en geluidsarme werking.</w:t>
      </w:r>
    </w:p>
    <w:p w14:paraId="1503C3F1" w14:textId="2F2F1DC6" w:rsidR="00E07C95" w:rsidRPr="00B70119" w:rsidRDefault="00B70119" w:rsidP="00B70119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AF2B29">
        <w:rPr>
          <w:rFonts w:ascii="Arial" w:hAnsi="Arial" w:cs="Arial"/>
          <w:sz w:val="20"/>
          <w:szCs w:val="20"/>
          <w:lang w:val="nl-NL"/>
        </w:rPr>
        <w:t>Hoogfrequente tandwielremmotor met inductieve naderingsschakelaars en elektronische eindpositie-regeling (zonder mechanische eindschakelaars).</w:t>
      </w:r>
    </w:p>
    <w:p w14:paraId="4C80A242" w14:textId="7EC0B1DF" w:rsidR="00E07C95" w:rsidRPr="00B70119" w:rsidRDefault="00B70119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AF2B29">
        <w:rPr>
          <w:rFonts w:ascii="Arial" w:hAnsi="Arial" w:cs="Arial"/>
          <w:sz w:val="20"/>
          <w:szCs w:val="20"/>
          <w:lang w:val="nl-NL"/>
        </w:rPr>
        <w:t>Openingssnelheid tot</w:t>
      </w:r>
      <w:r w:rsidRPr="00B70119">
        <w:rPr>
          <w:rFonts w:ascii="Arial" w:hAnsi="Arial" w:cs="Arial"/>
          <w:sz w:val="20"/>
          <w:szCs w:val="20"/>
          <w:lang w:val="nl-NL"/>
        </w:rPr>
        <w:t xml:space="preserve"> </w:t>
      </w:r>
      <w:r w:rsidR="00EC37F3" w:rsidRPr="00B70119">
        <w:rPr>
          <w:rFonts w:ascii="Arial" w:hAnsi="Arial" w:cs="Arial"/>
          <w:sz w:val="20"/>
          <w:szCs w:val="20"/>
          <w:lang w:val="nl-NL"/>
        </w:rPr>
        <w:t>3,1</w:t>
      </w:r>
      <w:r w:rsidR="00E07C95" w:rsidRPr="00B70119">
        <w:rPr>
          <w:rFonts w:ascii="Arial" w:hAnsi="Arial" w:cs="Arial"/>
          <w:sz w:val="20"/>
          <w:szCs w:val="20"/>
          <w:lang w:val="nl-NL"/>
        </w:rPr>
        <w:t xml:space="preserve"> m/s; </w:t>
      </w:r>
      <w:r w:rsidRPr="00B70119">
        <w:rPr>
          <w:rFonts w:ascii="Arial" w:hAnsi="Arial" w:cs="Arial"/>
          <w:sz w:val="20"/>
          <w:szCs w:val="20"/>
          <w:lang w:val="nl-NL"/>
        </w:rPr>
        <w:t xml:space="preserve">sluitsnelheid tot </w:t>
      </w:r>
      <w:r w:rsidR="00E07C95" w:rsidRPr="00B70119">
        <w:rPr>
          <w:rFonts w:ascii="Arial" w:hAnsi="Arial" w:cs="Arial"/>
          <w:sz w:val="20"/>
          <w:szCs w:val="20"/>
          <w:lang w:val="nl-NL"/>
        </w:rPr>
        <w:t>1,0 m/s</w:t>
      </w:r>
    </w:p>
    <w:p w14:paraId="7DDD902B" w14:textId="7A2F516D" w:rsidR="00E07C95" w:rsidRPr="00B70119" w:rsidRDefault="00B70119" w:rsidP="00B70119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AF2B29">
        <w:rPr>
          <w:rFonts w:ascii="Arial" w:hAnsi="Arial" w:cs="Arial"/>
          <w:sz w:val="20"/>
          <w:szCs w:val="20"/>
          <w:lang w:val="nl-NL"/>
        </w:rPr>
        <w:t>EFA-TRONIC® LIGHT-besturing met geïntegreerde frequentieomvormer in kunststof schakelkast (IP65), stroomaansluiting 230V/400V bij 50 Hz (door opdrachtgever te voorzien).</w:t>
      </w:r>
    </w:p>
    <w:p w14:paraId="4DCE4E67" w14:textId="1A6A22D2" w:rsidR="00B70119" w:rsidRPr="00AF2B29" w:rsidRDefault="00B70119" w:rsidP="00B70119">
      <w:pPr>
        <w:pStyle w:val="Lijstalinea"/>
        <w:numPr>
          <w:ilvl w:val="0"/>
          <w:numId w:val="10"/>
        </w:numPr>
        <w:spacing w:after="36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AF2B29">
        <w:rPr>
          <w:rFonts w:ascii="Arial" w:hAnsi="Arial" w:cs="Arial"/>
          <w:sz w:val="20"/>
          <w:szCs w:val="20"/>
          <w:lang w:val="nl-NL"/>
        </w:rPr>
        <w:t xml:space="preserve">Geïntegreerd, TÜV-gekeurd </w:t>
      </w:r>
      <w:r w:rsidR="004D61ED">
        <w:rPr>
          <w:rFonts w:ascii="Arial" w:hAnsi="Arial" w:cs="Arial"/>
          <w:sz w:val="20"/>
          <w:szCs w:val="20"/>
          <w:lang w:val="nl-NL"/>
        </w:rPr>
        <w:t>poort</w:t>
      </w:r>
      <w:r w:rsidRPr="00AF2B29">
        <w:rPr>
          <w:rFonts w:ascii="Arial" w:hAnsi="Arial" w:cs="Arial"/>
          <w:sz w:val="20"/>
          <w:szCs w:val="20"/>
          <w:lang w:val="nl-NL"/>
        </w:rPr>
        <w:t>lijn-lichtgordijn (EFA-TLG®) – contactloze obstakeldetectie tot 2,5 m hoogte.</w:t>
      </w:r>
    </w:p>
    <w:p w14:paraId="2BC6DC20" w14:textId="2740FF81" w:rsidR="00E07C95" w:rsidRPr="00B70119" w:rsidRDefault="00B70119" w:rsidP="00B70119">
      <w:pPr>
        <w:rPr>
          <w:rFonts w:ascii="Arial" w:hAnsi="Arial" w:cs="Arial"/>
          <w:bCs/>
          <w:sz w:val="20"/>
          <w:szCs w:val="18"/>
          <w:lang w:val="nl-NL"/>
        </w:rPr>
      </w:pPr>
      <w:bookmarkStart w:id="0" w:name="_Hlk219190102"/>
      <w:r w:rsidRPr="008D5419">
        <w:rPr>
          <w:rFonts w:ascii="Arial" w:hAnsi="Arial" w:cs="Arial"/>
          <w:b/>
          <w:caps/>
          <w:szCs w:val="20"/>
          <w:lang w:val="nl-NL"/>
        </w:rPr>
        <w:t xml:space="preserve">PRESTATIES (AFHANKELIJK VAN DE UITRUSTING) </w:t>
      </w:r>
      <w:bookmarkEnd w:id="0"/>
    </w:p>
    <w:p w14:paraId="5DC59E8D" w14:textId="77777777" w:rsidR="00B70119" w:rsidRPr="00AF2B29" w:rsidRDefault="00B70119" w:rsidP="00B70119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AF2B29">
        <w:rPr>
          <w:rFonts w:ascii="Arial" w:hAnsi="Arial" w:cs="Arial"/>
          <w:sz w:val="20"/>
          <w:szCs w:val="20"/>
          <w:lang w:val="nl-NL"/>
        </w:rPr>
        <w:t>Weerstand tegen windbelasting: DIN EN 12424, tot klasse 4</w:t>
      </w:r>
    </w:p>
    <w:p w14:paraId="01607466" w14:textId="77777777" w:rsidR="00B70119" w:rsidRPr="007E5CD5" w:rsidRDefault="00B70119" w:rsidP="00B70119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r w:rsidRPr="00AF2B29">
        <w:rPr>
          <w:rFonts w:ascii="Arial" w:hAnsi="Arial" w:cs="Arial"/>
          <w:sz w:val="20"/>
          <w:szCs w:val="20"/>
        </w:rPr>
        <w:t>Luchtdoorlatendheid: DIN EN 12426, klasse 2</w:t>
      </w:r>
    </w:p>
    <w:p w14:paraId="6C5E131E" w14:textId="77777777" w:rsidR="00B70119" w:rsidRPr="00AF2B29" w:rsidRDefault="00B70119" w:rsidP="00B70119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AF2B29">
        <w:rPr>
          <w:rFonts w:ascii="Arial" w:hAnsi="Arial" w:cs="Arial"/>
          <w:sz w:val="20"/>
          <w:szCs w:val="20"/>
          <w:lang w:val="nl-NL"/>
        </w:rPr>
        <w:t>Geluidsisolatie: DIN EN ISO 717-1, tot 20 dB(A)</w:t>
      </w:r>
    </w:p>
    <w:p w14:paraId="70104A3A" w14:textId="77777777" w:rsidR="00B70119" w:rsidRPr="00AF2B29" w:rsidRDefault="00B70119" w:rsidP="00B70119">
      <w:pPr>
        <w:pStyle w:val="Normaalweb"/>
        <w:numPr>
          <w:ilvl w:val="0"/>
          <w:numId w:val="11"/>
        </w:numPr>
        <w:rPr>
          <w:rFonts w:ascii="Arial" w:eastAsiaTheme="minorEastAsia" w:hAnsi="Arial" w:cs="Arial"/>
          <w:sz w:val="20"/>
          <w:szCs w:val="20"/>
          <w:lang w:val="nl-NL" w:eastAsia="en-US"/>
        </w:rPr>
      </w:pPr>
      <w:r w:rsidRPr="00AF2B29">
        <w:rPr>
          <w:rFonts w:ascii="Arial" w:eastAsiaTheme="minorEastAsia" w:hAnsi="Arial" w:cs="Arial"/>
          <w:sz w:val="20"/>
          <w:szCs w:val="20"/>
          <w:lang w:val="nl-NL" w:eastAsia="en-US"/>
        </w:rPr>
        <w:t>Warmte-isolatie: DIN EN 12428, tot 6,4 W/m²K</w:t>
      </w:r>
    </w:p>
    <w:p w14:paraId="7025077C" w14:textId="77777777" w:rsidR="00E07C95" w:rsidRPr="00B70119" w:rsidRDefault="00E07C95" w:rsidP="00E07C95">
      <w:pPr>
        <w:rPr>
          <w:rFonts w:ascii="Arial" w:hAnsi="Arial" w:cs="Arial"/>
          <w:b/>
          <w:caps/>
          <w:sz w:val="24"/>
          <w:lang w:val="nl-NL"/>
        </w:rPr>
      </w:pPr>
      <w:r w:rsidRPr="00B70119">
        <w:rPr>
          <w:rFonts w:ascii="Arial" w:hAnsi="Arial" w:cs="Arial"/>
          <w:b/>
          <w:caps/>
          <w:sz w:val="24"/>
          <w:lang w:val="nl-NL"/>
        </w:rPr>
        <w:br w:type="page"/>
      </w:r>
    </w:p>
    <w:p w14:paraId="7BA73F2E" w14:textId="2C70D97D" w:rsidR="00B70119" w:rsidRPr="00AF2B29" w:rsidRDefault="00B70119" w:rsidP="00B70119">
      <w:pPr>
        <w:rPr>
          <w:rFonts w:ascii="Arial" w:hAnsi="Arial" w:cs="Arial"/>
          <w:b/>
          <w:caps/>
          <w:sz w:val="24"/>
          <w:lang w:val="nl-NL"/>
        </w:rPr>
      </w:pPr>
      <w:bookmarkStart w:id="1" w:name="_Hlk219189535"/>
      <w:r w:rsidRPr="00AF2B29">
        <w:rPr>
          <w:rFonts w:ascii="Arial" w:hAnsi="Arial" w:cs="Arial"/>
          <w:b/>
          <w:caps/>
          <w:sz w:val="24"/>
          <w:lang w:val="nl-NL"/>
        </w:rPr>
        <w:lastRenderedPageBreak/>
        <w:t>AFMETINGEN VAN DE LICHT OPENING</w:t>
      </w:r>
    </w:p>
    <w:p w14:paraId="5A2FCD4C" w14:textId="77777777" w:rsidR="00B70119" w:rsidRPr="00AF2B29" w:rsidRDefault="00B70119" w:rsidP="00B70119">
      <w:pPr>
        <w:rPr>
          <w:rFonts w:ascii="Arial" w:hAnsi="Arial" w:cs="Arial"/>
          <w:bCs/>
          <w:szCs w:val="20"/>
          <w:lang w:val="nl-NL"/>
        </w:rPr>
      </w:pPr>
      <w:r w:rsidRPr="00AF2B29">
        <w:rPr>
          <w:rFonts w:ascii="Arial" w:hAnsi="Arial" w:cs="Arial"/>
          <w:bCs/>
          <w:szCs w:val="20"/>
          <w:lang w:val="nl-NL"/>
        </w:rPr>
        <w:t>Breedte = ............... mm</w:t>
      </w:r>
    </w:p>
    <w:p w14:paraId="76E3C86E" w14:textId="77777777" w:rsidR="00B70119" w:rsidRPr="00AF2B29" w:rsidRDefault="00B70119" w:rsidP="00B70119">
      <w:pPr>
        <w:rPr>
          <w:rFonts w:ascii="Arial" w:hAnsi="Arial" w:cs="Arial"/>
          <w:bCs/>
          <w:sz w:val="20"/>
          <w:szCs w:val="20"/>
          <w:lang w:val="nl-NL"/>
        </w:rPr>
      </w:pPr>
      <w:r w:rsidRPr="00AF2B29">
        <w:rPr>
          <w:rFonts w:ascii="Arial" w:hAnsi="Arial" w:cs="Arial"/>
          <w:bCs/>
          <w:szCs w:val="20"/>
          <w:lang w:val="nl-NL"/>
        </w:rPr>
        <w:t>Hoogte = ............... mm</w:t>
      </w:r>
    </w:p>
    <w:bookmarkEnd w:id="1"/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E07C95" w:rsidRDefault="008529A7" w:rsidP="00E07C95"/>
    <w:sectPr w:rsidR="008529A7" w:rsidRPr="00E07C95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4B4BE" w14:textId="77777777" w:rsidR="002740B1" w:rsidRDefault="002740B1" w:rsidP="00E07C95">
      <w:pPr>
        <w:spacing w:after="0" w:line="240" w:lineRule="auto"/>
      </w:pPr>
      <w:r>
        <w:separator/>
      </w:r>
    </w:p>
  </w:endnote>
  <w:endnote w:type="continuationSeparator" w:id="0">
    <w:p w14:paraId="7169DC11" w14:textId="77777777" w:rsidR="002740B1" w:rsidRDefault="002740B1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337B4" w14:textId="77777777" w:rsidR="00B70119" w:rsidRPr="001B47D4" w:rsidRDefault="00B70119" w:rsidP="00B70119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bookmarkStart w:id="2" w:name="_Hlk219189526"/>
    <w:bookmarkStart w:id="3" w:name="_Hlk219189527"/>
    <w:bookmarkStart w:id="4" w:name="_Hlk219190310"/>
    <w:bookmarkStart w:id="5" w:name="_Hlk219190311"/>
    <w:bookmarkStart w:id="6" w:name="_Hlk219190922"/>
    <w:bookmarkStart w:id="7" w:name="_Hlk219190923"/>
    <w:bookmarkStart w:id="8" w:name="_Hlk219191208"/>
    <w:bookmarkStart w:id="9" w:name="_Hlk219191209"/>
    <w:r>
      <w:rPr>
        <w:rFonts w:ascii="Arial" w:hAnsi="Arial" w:cs="Arial"/>
        <w:b/>
        <w:bCs/>
        <w:sz w:val="20"/>
        <w:szCs w:val="20"/>
        <w:lang w:val="de-DE"/>
      </w:rPr>
      <w:t>Fabrikant</w:t>
    </w:r>
    <w:r w:rsidRPr="009F5BF4">
      <w:rPr>
        <w:rFonts w:ascii="Arial" w:hAnsi="Arial" w:cs="Arial"/>
        <w:sz w:val="20"/>
        <w:szCs w:val="20"/>
        <w:lang w:val="de-DE"/>
      </w:rPr>
      <w:t xml:space="preserve">: EFAFLEX Tor- und Sicherheitssystem GmbH &amp; Co. </w:t>
    </w:r>
    <w:r w:rsidRPr="001B47D4">
      <w:rPr>
        <w:rFonts w:ascii="Arial" w:hAnsi="Arial" w:cs="Arial"/>
        <w:sz w:val="20"/>
        <w:szCs w:val="20"/>
        <w:lang w:val="nl-NL"/>
      </w:rPr>
      <w:t xml:space="preserve">KG | </w:t>
    </w:r>
    <w:hyperlink r:id="rId1" w:history="1">
      <w:r w:rsidRPr="001B47D4">
        <w:rPr>
          <w:rStyle w:val="Hyperlink"/>
          <w:rFonts w:ascii="Arial" w:hAnsi="Arial" w:cs="Arial"/>
          <w:sz w:val="20"/>
          <w:szCs w:val="20"/>
          <w:lang w:val="nl-NL"/>
        </w:rPr>
        <w:t>www.efaflex.com</w:t>
      </w:r>
    </w:hyperlink>
  </w:p>
  <w:p w14:paraId="3DBB7CF9" w14:textId="5551F0CE" w:rsidR="00283AE2" w:rsidRPr="00B70119" w:rsidRDefault="00B70119" w:rsidP="00B70119">
    <w:pPr>
      <w:pStyle w:val="Voettekst"/>
      <w:rPr>
        <w:rFonts w:ascii="Arial" w:hAnsi="Arial" w:cs="Arial"/>
        <w:sz w:val="20"/>
        <w:szCs w:val="20"/>
        <w:lang w:val="nl-NL"/>
      </w:rPr>
    </w:pPr>
    <w:r w:rsidRPr="001B47D4">
      <w:rPr>
        <w:rFonts w:ascii="Arial" w:hAnsi="Arial" w:cs="Arial"/>
        <w:sz w:val="20"/>
        <w:szCs w:val="20"/>
        <w:lang w:val="nl-NL"/>
      </w:rPr>
      <w:t>Stand 0</w:t>
    </w:r>
    <w:r>
      <w:rPr>
        <w:rFonts w:ascii="Arial" w:hAnsi="Arial" w:cs="Arial"/>
        <w:sz w:val="20"/>
        <w:szCs w:val="20"/>
        <w:lang w:val="nl-NL"/>
      </w:rPr>
      <w:t>4</w:t>
    </w:r>
    <w:r w:rsidRPr="001B47D4">
      <w:rPr>
        <w:rFonts w:ascii="Arial" w:hAnsi="Arial" w:cs="Arial"/>
        <w:sz w:val="20"/>
        <w:szCs w:val="20"/>
        <w:lang w:val="nl-NL"/>
      </w:rPr>
      <w:t>/2025 – Technische wijzigingen voorbehouden</w:t>
    </w:r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94A81" w14:textId="77777777" w:rsidR="002740B1" w:rsidRDefault="002740B1" w:rsidP="00E07C95">
      <w:pPr>
        <w:spacing w:after="0" w:line="240" w:lineRule="auto"/>
      </w:pPr>
      <w:r>
        <w:separator/>
      </w:r>
    </w:p>
  </w:footnote>
  <w:footnote w:type="continuationSeparator" w:id="0">
    <w:p w14:paraId="3550D618" w14:textId="77777777" w:rsidR="002740B1" w:rsidRDefault="002740B1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34E49"/>
    <w:rsid w:val="0006063C"/>
    <w:rsid w:val="0015074B"/>
    <w:rsid w:val="001813DB"/>
    <w:rsid w:val="002442ED"/>
    <w:rsid w:val="002740B1"/>
    <w:rsid w:val="00283AE2"/>
    <w:rsid w:val="0029639D"/>
    <w:rsid w:val="00326F90"/>
    <w:rsid w:val="004D61ED"/>
    <w:rsid w:val="00512667"/>
    <w:rsid w:val="00577B2D"/>
    <w:rsid w:val="006C3CDC"/>
    <w:rsid w:val="007A0B54"/>
    <w:rsid w:val="008529A7"/>
    <w:rsid w:val="00AA1D8D"/>
    <w:rsid w:val="00AF0E0D"/>
    <w:rsid w:val="00B47730"/>
    <w:rsid w:val="00B70119"/>
    <w:rsid w:val="00CB0664"/>
    <w:rsid w:val="00CB15BC"/>
    <w:rsid w:val="00E07C95"/>
    <w:rsid w:val="00EC37F3"/>
    <w:rsid w:val="00F0672D"/>
    <w:rsid w:val="00FA0E03"/>
    <w:rsid w:val="00FC693F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ardalinea-lettertype"/>
    <w:uiPriority w:val="99"/>
    <w:unhideWhenUsed/>
    <w:rsid w:val="00283AE2"/>
    <w:rPr>
      <w:color w:val="0000FF" w:themeColor="hyperlink"/>
      <w:u w:val="single"/>
    </w:rPr>
  </w:style>
  <w:style w:type="paragraph" w:styleId="Normaalweb">
    <w:name w:val="Normal (Web)"/>
    <w:basedOn w:val="Standaard"/>
    <w:uiPriority w:val="99"/>
    <w:semiHidden/>
    <w:unhideWhenUsed/>
    <w:rsid w:val="00B70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eeea53aaca91afeed779425d7299e93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f379892d7468d0ee87612c5d483fe9fe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>
      <Value>321</Value>
    </TaxCatchAll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  <ic30b02f2e4442e282db724ab73aab5d xmlns="6ad4aa7e-c367-41ad-8338-313dadb5900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STT-L Clear Premium (320)</TermName>
          <TermId xmlns="http://schemas.microsoft.com/office/infopath/2007/PartnerControls">da3dbba3-aab1-4ddb-91cb-5b06dcad75ff</TermId>
        </TermInfo>
      </Terms>
    </ic30b02f2e4442e282db724ab73aab5d>
  </documentManagement>
</p:properties>
</file>

<file path=customXml/itemProps1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80F239-8D71-42D1-A569-09521DCB6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4aa7e-c367-41ad-8338-313dadb59002"/>
    <ds:schemaRef ds:uri="21d3f174-afc7-4cdc-a51d-00a52e5e8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http://schemas.microsoft.com/office/infopath/2007/PartnerControls"/>
    <ds:schemaRef ds:uri="5ff951bb-9bf3-44b4-bb46-4eeacec42f00"/>
    <ds:schemaRef ds:uri="56b75219-0709-4d18-8a40-686f36886841"/>
    <ds:schemaRef ds:uri="6ad4aa7e-c367-41ad-8338-313dadb59002"/>
    <ds:schemaRef ds:uri="21d3f174-afc7-4cdc-a51d-00a52e5e88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1520</Characters>
  <Application>Microsoft Office Word</Application>
  <DocSecurity>0</DocSecurity>
  <Lines>12</Lines>
  <Paragraphs>3</Paragraphs>
  <ScaleCrop>false</ScaleCrop>
  <Manager/>
  <Company/>
  <LinksUpToDate>false</LinksUpToDate>
  <CharactersWithSpaces>1793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Engels Alexandre</cp:lastModifiedBy>
  <cp:revision>7</cp:revision>
  <dcterms:created xsi:type="dcterms:W3CDTF">2025-07-16T09:14:00Z</dcterms:created>
  <dcterms:modified xsi:type="dcterms:W3CDTF">2026-04-17T12:07:00Z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  <property fmtid="{D5CDD505-2E9C-101B-9397-08002B2CF9AE}" pid="4" name="E_Language">
    <vt:lpwstr/>
  </property>
  <property fmtid="{D5CDD505-2E9C-101B-9397-08002B2CF9AE}" pid="5" name="E_Category">
    <vt:lpwstr/>
  </property>
  <property fmtid="{D5CDD505-2E9C-101B-9397-08002B2CF9AE}" pid="6" name="EFAFLEX Inhaltsverzeichnis">
    <vt:lpwstr>321;#STT-L Clear Premium (320)|da3dbba3-aab1-4ddb-91cb-5b06dcad75ff</vt:lpwstr>
  </property>
  <property fmtid="{D5CDD505-2E9C-101B-9397-08002B2CF9AE}" pid="7" name="E_Department">
    <vt:lpwstr/>
  </property>
  <property fmtid="{D5CDD505-2E9C-101B-9397-08002B2CF9AE}" pid="8" name="E_Division">
    <vt:lpwstr/>
  </property>
  <property fmtid="{D5CDD505-2E9C-101B-9397-08002B2CF9AE}" pid="9" name="E_SubCategory">
    <vt:lpwstr/>
  </property>
  <property fmtid="{D5CDD505-2E9C-101B-9397-08002B2CF9AE}" pid="10" name="EFAFLEX_x0020_Inhaltsverzeichnis">
    <vt:lpwstr>321;#STT-L Clear Premium (320)|da3dbba3-aab1-4ddb-91cb-5b06dcad75ff</vt:lpwstr>
  </property>
</Properties>
</file>