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01D1F9C8" w:rsidR="00E07C95" w:rsidRPr="00D1720A" w:rsidRDefault="00D1720A" w:rsidP="19FFE5DE">
      <w:pPr>
        <w:rPr>
          <w:rFonts w:ascii="Arial" w:hAnsi="Arial" w:cs="Arial"/>
          <w:lang w:val="nl-NL"/>
        </w:rPr>
      </w:pPr>
      <w:r w:rsidRPr="00D1720A">
        <w:rPr>
          <w:rFonts w:ascii="Arial" w:hAnsi="Arial" w:cs="Arial"/>
          <w:b/>
          <w:bCs/>
          <w:caps/>
          <w:sz w:val="28"/>
          <w:szCs w:val="28"/>
          <w:lang w:val="nl-NL"/>
        </w:rPr>
        <w:t>Snelopende turbo</w:t>
      </w:r>
      <w:r>
        <w:rPr>
          <w:rFonts w:ascii="Arial" w:hAnsi="Arial" w:cs="Arial"/>
          <w:b/>
          <w:bCs/>
          <w:caps/>
          <w:sz w:val="28"/>
          <w:szCs w:val="28"/>
          <w:lang w:val="nl-NL"/>
        </w:rPr>
        <w:t>-</w:t>
      </w:r>
      <w:r w:rsidRPr="00D1720A">
        <w:rPr>
          <w:rFonts w:ascii="Arial" w:hAnsi="Arial" w:cs="Arial"/>
          <w:b/>
          <w:bCs/>
          <w:caps/>
          <w:sz w:val="28"/>
          <w:szCs w:val="28"/>
          <w:lang w:val="nl-NL"/>
        </w:rPr>
        <w:t>rol</w:t>
      </w:r>
      <w:r w:rsidR="006F4DD8">
        <w:rPr>
          <w:rFonts w:ascii="Arial" w:hAnsi="Arial" w:cs="Arial"/>
          <w:b/>
          <w:bCs/>
          <w:caps/>
          <w:sz w:val="28"/>
          <w:szCs w:val="28"/>
          <w:lang w:val="nl-NL"/>
        </w:rPr>
        <w:t>poort</w:t>
      </w:r>
      <w:r w:rsidR="00E07C95" w:rsidRPr="00D1720A">
        <w:rPr>
          <w:rFonts w:ascii="Arial" w:hAnsi="Arial" w:cs="Arial"/>
          <w:b/>
          <w:bCs/>
          <w:sz w:val="28"/>
          <w:szCs w:val="28"/>
          <w:lang w:val="nl-NL"/>
        </w:rPr>
        <w:t xml:space="preserve">, </w:t>
      </w:r>
      <w:r>
        <w:rPr>
          <w:rFonts w:ascii="Arial" w:hAnsi="Arial" w:cs="Arial"/>
          <w:b/>
          <w:bCs/>
          <w:sz w:val="28"/>
          <w:szCs w:val="28"/>
          <w:lang w:val="nl-NL"/>
        </w:rPr>
        <w:t xml:space="preserve">type </w:t>
      </w:r>
      <w:r w:rsidR="00E07C95" w:rsidRPr="00D1720A">
        <w:rPr>
          <w:rFonts w:ascii="Arial" w:hAnsi="Arial" w:cs="Arial"/>
          <w:b/>
          <w:bCs/>
          <w:sz w:val="28"/>
          <w:szCs w:val="28"/>
          <w:lang w:val="nl-NL"/>
        </w:rPr>
        <w:t>„</w:t>
      </w:r>
      <w:r w:rsidR="000D3AA4" w:rsidRPr="00D1720A">
        <w:rPr>
          <w:rFonts w:ascii="Arial" w:hAnsi="Arial" w:cs="Arial"/>
          <w:b/>
          <w:bCs/>
          <w:sz w:val="28"/>
          <w:szCs w:val="28"/>
          <w:lang w:val="nl-NL"/>
        </w:rPr>
        <w:t>EFA-STR</w:t>
      </w:r>
      <w:r w:rsidR="000D3AA4" w:rsidRPr="00D1720A">
        <w:rPr>
          <w:rFonts w:ascii="Arial" w:hAnsi="Arial" w:cs="Arial"/>
          <w:b/>
          <w:bCs/>
          <w:sz w:val="28"/>
          <w:szCs w:val="28"/>
          <w:vertAlign w:val="superscript"/>
          <w:lang w:val="nl-NL"/>
        </w:rPr>
        <w:t>®</w:t>
      </w:r>
      <w:r w:rsidR="000D3AA4" w:rsidRPr="00D1720A">
        <w:rPr>
          <w:rFonts w:ascii="Arial" w:hAnsi="Arial" w:cs="Arial"/>
          <w:b/>
          <w:bCs/>
          <w:sz w:val="28"/>
          <w:szCs w:val="28"/>
          <w:lang w:val="nl-NL"/>
        </w:rPr>
        <w:t xml:space="preserve"> Flex Premium</w:t>
      </w:r>
      <w:r w:rsidR="00E07C95" w:rsidRPr="00D1720A">
        <w:rPr>
          <w:rFonts w:ascii="Arial" w:hAnsi="Arial" w:cs="Arial"/>
          <w:b/>
          <w:bCs/>
          <w:sz w:val="28"/>
          <w:szCs w:val="28"/>
          <w:lang w:val="nl-NL"/>
        </w:rPr>
        <w:t>“</w:t>
      </w:r>
    </w:p>
    <w:p w14:paraId="175B39BB" w14:textId="21C27CF3" w:rsidR="006F4DD8" w:rsidRDefault="006F4DD8" w:rsidP="00E07C95">
      <w:pPr>
        <w:rPr>
          <w:rFonts w:ascii="Arial" w:hAnsi="Arial" w:cs="Arial"/>
          <w:b/>
          <w:caps/>
          <w:szCs w:val="20"/>
          <w:lang w:val="nl-BE"/>
        </w:rPr>
      </w:pPr>
      <w:r w:rsidRPr="00816FDF">
        <w:rPr>
          <w:rFonts w:ascii="Arial" w:hAnsi="Arial" w:cs="Arial"/>
          <w:color w:val="000000" w:themeColor="text1"/>
          <w:sz w:val="20"/>
          <w:szCs w:val="20"/>
          <w:lang w:val="nl-NL"/>
        </w:rPr>
        <w:t>De firma EFAFLEX biedt de snelloop-turborol</w:t>
      </w:r>
      <w:r>
        <w:rPr>
          <w:rFonts w:ascii="Arial" w:hAnsi="Arial" w:cs="Arial"/>
          <w:color w:val="000000" w:themeColor="text1"/>
          <w:sz w:val="20"/>
          <w:szCs w:val="20"/>
          <w:lang w:val="nl-NL"/>
        </w:rPr>
        <w:t>poort</w:t>
      </w:r>
      <w:r w:rsidRPr="00816FDF">
        <w:rPr>
          <w:rFonts w:ascii="Arial" w:hAnsi="Arial" w:cs="Arial"/>
          <w:color w:val="000000" w:themeColor="text1"/>
          <w:sz w:val="20"/>
          <w:szCs w:val="20"/>
          <w:lang w:val="nl-NL"/>
        </w:rPr>
        <w:t xml:space="preserve"> type „EFA-STR® Flex Eco“ aan voor veeleisend industrieel continu gebruik. </w:t>
      </w:r>
      <w:r w:rsidRPr="006F4DD8">
        <w:rPr>
          <w:rFonts w:ascii="Arial" w:hAnsi="Arial" w:cs="Arial"/>
          <w:color w:val="000000" w:themeColor="text1"/>
          <w:sz w:val="20"/>
          <w:szCs w:val="20"/>
          <w:lang w:val="nl-BE"/>
        </w:rPr>
        <w:t>Deze poort combineert eersteklas prestaties met uitstekende duurzaamheid</w:t>
      </w:r>
      <w:r w:rsidRPr="006F4DD8">
        <w:rPr>
          <w:rFonts w:ascii="Arial" w:hAnsi="Arial" w:cs="Arial"/>
          <w:b/>
          <w:caps/>
          <w:szCs w:val="20"/>
          <w:lang w:val="nl-BE"/>
        </w:rPr>
        <w:t xml:space="preserve"> </w:t>
      </w:r>
      <w:r>
        <w:rPr>
          <w:rFonts w:ascii="Arial" w:hAnsi="Arial" w:cs="Arial"/>
          <w:b/>
          <w:caps/>
          <w:szCs w:val="20"/>
          <w:lang w:val="nl-BE"/>
        </w:rPr>
        <w:t>.</w:t>
      </w:r>
    </w:p>
    <w:p w14:paraId="3C9B70CD" w14:textId="7AC5F52A" w:rsidR="00E07C95" w:rsidRPr="006F4DD8" w:rsidRDefault="00E07C95" w:rsidP="00E07C95">
      <w:pPr>
        <w:rPr>
          <w:rFonts w:ascii="Arial" w:hAnsi="Arial" w:cs="Arial"/>
          <w:caps/>
          <w:sz w:val="20"/>
          <w:szCs w:val="20"/>
          <w:lang w:val="nl-BE"/>
        </w:rPr>
      </w:pPr>
      <w:r w:rsidRPr="006F4DD8">
        <w:rPr>
          <w:rFonts w:ascii="Arial" w:hAnsi="Arial" w:cs="Arial"/>
          <w:b/>
          <w:caps/>
          <w:szCs w:val="20"/>
          <w:lang w:val="nl-BE"/>
        </w:rPr>
        <w:t xml:space="preserve">Technische </w:t>
      </w:r>
      <w:r w:rsidR="00EE444C" w:rsidRPr="006F4DD8">
        <w:rPr>
          <w:rFonts w:ascii="Arial" w:hAnsi="Arial" w:cs="Arial"/>
          <w:b/>
          <w:caps/>
          <w:szCs w:val="20"/>
          <w:lang w:val="nl-BE"/>
        </w:rPr>
        <w:t>kenmerken</w:t>
      </w:r>
      <w:r w:rsidRPr="006F4DD8">
        <w:rPr>
          <w:rFonts w:ascii="Arial" w:hAnsi="Arial" w:cs="Arial"/>
          <w:b/>
          <w:caps/>
          <w:szCs w:val="20"/>
          <w:lang w:val="nl-BE"/>
        </w:rPr>
        <w:t xml:space="preserve"> </w:t>
      </w:r>
    </w:p>
    <w:p w14:paraId="32434709" w14:textId="0FC23718" w:rsidR="00E07C95" w:rsidRPr="00EE444C" w:rsidRDefault="00EE444C" w:rsidP="00E07C95">
      <w:pPr>
        <w:pStyle w:val="Lijstalinea"/>
        <w:numPr>
          <w:ilvl w:val="0"/>
          <w:numId w:val="10"/>
        </w:numPr>
        <w:spacing w:after="240"/>
        <w:ind w:left="357" w:hanging="357"/>
        <w:contextualSpacing w:val="0"/>
        <w:rPr>
          <w:rFonts w:ascii="Arial" w:hAnsi="Arial" w:cs="Arial"/>
          <w:sz w:val="20"/>
          <w:szCs w:val="20"/>
          <w:lang w:val="nl-NL"/>
        </w:rPr>
      </w:pPr>
      <w:r w:rsidRPr="00EE444C">
        <w:rPr>
          <w:rFonts w:ascii="Arial" w:hAnsi="Arial" w:cs="Arial"/>
          <w:sz w:val="20"/>
          <w:szCs w:val="20"/>
          <w:lang w:val="nl-NL"/>
        </w:rPr>
        <w:t>Zelfdragende, verzinkte stalen kozijnen met spiraalvormige poortbladbevestiging. Gelijkloopas voor een gelijkmatige krachtsinbreng. Kogellager-precisie-rolapparaten voor geruisloze geleiding. Een veermechanisme gecertificeerd volgens DIN EN 12604 compenseert het gewicht van het poortblad en maakt handmatig openen mogelijk bij stroomuitval.</w:t>
      </w:r>
    </w:p>
    <w:p w14:paraId="5A08E096" w14:textId="130ED0D3" w:rsidR="00E07C95" w:rsidRPr="00EE444C" w:rsidRDefault="006F4DD8" w:rsidP="00E07C95">
      <w:pPr>
        <w:pStyle w:val="Lijstalinea"/>
        <w:numPr>
          <w:ilvl w:val="0"/>
          <w:numId w:val="10"/>
        </w:numPr>
        <w:spacing w:after="240"/>
        <w:ind w:left="357" w:hanging="357"/>
        <w:contextualSpacing w:val="0"/>
        <w:rPr>
          <w:rFonts w:ascii="Arial" w:hAnsi="Arial" w:cs="Arial"/>
          <w:sz w:val="20"/>
          <w:szCs w:val="20"/>
          <w:lang w:val="nl-NL"/>
        </w:rPr>
      </w:pPr>
      <w:r>
        <w:rPr>
          <w:rFonts w:ascii="Arial" w:hAnsi="Arial" w:cs="Arial"/>
          <w:sz w:val="20"/>
          <w:szCs w:val="20"/>
          <w:lang w:val="nl-NL"/>
        </w:rPr>
        <w:t>Poort</w:t>
      </w:r>
      <w:r w:rsidR="00EE444C" w:rsidRPr="00EE444C">
        <w:rPr>
          <w:rFonts w:ascii="Arial" w:hAnsi="Arial" w:cs="Arial"/>
          <w:sz w:val="20"/>
          <w:szCs w:val="20"/>
          <w:lang w:val="nl-NL"/>
        </w:rPr>
        <w:t>blad: slijtvast, enkelwandig PVC-doek en wordt verticaal bewogen. Vier gestandaardiseerde segmentvelden zijn verbonden tot afzonderlijke modules, die eenvoudig en snel kunnen worden vervangen. Verkrijgbare doekkleuren zijn blauw, rood, geel en grijs. Op verzoek is een transparant zichtveld met een nominale hoogte van ca. 900 mm zonder meerprijs beschikbaar. Het doek wordt exact aan de zijkanten geleid, waardoor lengte-uitzetting wordt uitgesloten. Geanodiseerde aluminiumstaven versterken het poortblad en de modulaire opbouw maakt snelle en kostenefficiënte vervanging van afzonderlijke secties mogelijk.</w:t>
      </w:r>
    </w:p>
    <w:p w14:paraId="219CBCCD" w14:textId="519B32FD" w:rsidR="00E07C95" w:rsidRPr="00EE444C" w:rsidRDefault="00E07C95" w:rsidP="00E07C95">
      <w:pPr>
        <w:pStyle w:val="Lijstalinea"/>
        <w:numPr>
          <w:ilvl w:val="0"/>
          <w:numId w:val="10"/>
        </w:numPr>
        <w:spacing w:after="240"/>
        <w:ind w:left="357" w:hanging="357"/>
        <w:contextualSpacing w:val="0"/>
        <w:rPr>
          <w:rFonts w:ascii="Arial" w:hAnsi="Arial" w:cs="Arial"/>
          <w:sz w:val="20"/>
          <w:szCs w:val="20"/>
          <w:lang w:val="nl-NL"/>
        </w:rPr>
      </w:pPr>
      <w:r w:rsidRPr="00EE444C">
        <w:rPr>
          <w:rFonts w:ascii="Arial" w:hAnsi="Arial" w:cs="Arial"/>
          <w:sz w:val="20"/>
          <w:szCs w:val="20"/>
          <w:lang w:val="nl-NL"/>
        </w:rPr>
        <w:t>Spir</w:t>
      </w:r>
      <w:r w:rsidR="006F4DD8">
        <w:rPr>
          <w:rFonts w:ascii="Arial" w:hAnsi="Arial" w:cs="Arial"/>
          <w:sz w:val="20"/>
          <w:szCs w:val="20"/>
          <w:lang w:val="nl-NL"/>
        </w:rPr>
        <w:t>a</w:t>
      </w:r>
      <w:r w:rsidRPr="00EE444C">
        <w:rPr>
          <w:rFonts w:ascii="Arial" w:hAnsi="Arial" w:cs="Arial"/>
          <w:sz w:val="20"/>
          <w:szCs w:val="20"/>
          <w:lang w:val="nl-NL"/>
        </w:rPr>
        <w:t>alk</w:t>
      </w:r>
      <w:r w:rsidR="00EE444C" w:rsidRPr="00EE444C">
        <w:rPr>
          <w:rFonts w:ascii="Arial" w:hAnsi="Arial" w:cs="Arial"/>
          <w:sz w:val="20"/>
          <w:szCs w:val="20"/>
          <w:lang w:val="nl-NL"/>
        </w:rPr>
        <w:t>ern: lamellengeleiding volledig contactvrij – voor slijtvast en geruisarm gebruik</w:t>
      </w:r>
    </w:p>
    <w:p w14:paraId="1503C3F1" w14:textId="634F38E5" w:rsidR="00E07C95" w:rsidRPr="00EE444C" w:rsidRDefault="00EE444C" w:rsidP="00E07C95">
      <w:pPr>
        <w:pStyle w:val="Lijstalinea"/>
        <w:numPr>
          <w:ilvl w:val="0"/>
          <w:numId w:val="10"/>
        </w:numPr>
        <w:spacing w:after="240"/>
        <w:ind w:left="357" w:hanging="357"/>
        <w:contextualSpacing w:val="0"/>
        <w:rPr>
          <w:rFonts w:ascii="Arial" w:hAnsi="Arial" w:cs="Arial"/>
          <w:sz w:val="20"/>
          <w:szCs w:val="20"/>
          <w:lang w:val="nl-NL"/>
        </w:rPr>
      </w:pPr>
      <w:r w:rsidRPr="00EE444C">
        <w:rPr>
          <w:rFonts w:ascii="Arial" w:hAnsi="Arial" w:cs="Arial"/>
          <w:sz w:val="20"/>
          <w:szCs w:val="20"/>
          <w:lang w:val="nl-NL"/>
        </w:rPr>
        <w:t>Hoogfrequent tandreductiemotor met inductieve nadering-schakelaars en elektronische eindstandbesturing (zonder mechanische eindschakelaars)</w:t>
      </w:r>
    </w:p>
    <w:p w14:paraId="4C80A242" w14:textId="1D7D19B0" w:rsidR="00E07C95" w:rsidRPr="00EE444C" w:rsidRDefault="00EE444C" w:rsidP="00E07C95">
      <w:pPr>
        <w:pStyle w:val="Lijstalinea"/>
        <w:numPr>
          <w:ilvl w:val="0"/>
          <w:numId w:val="10"/>
        </w:numPr>
        <w:spacing w:after="240"/>
        <w:ind w:left="357" w:hanging="357"/>
        <w:contextualSpacing w:val="0"/>
        <w:rPr>
          <w:rFonts w:ascii="Arial" w:hAnsi="Arial" w:cs="Arial"/>
          <w:sz w:val="20"/>
          <w:szCs w:val="20"/>
          <w:lang w:val="nl-NL"/>
        </w:rPr>
      </w:pPr>
      <w:r w:rsidRPr="00EE444C">
        <w:rPr>
          <w:rFonts w:ascii="Arial" w:hAnsi="Arial" w:cs="Arial"/>
          <w:sz w:val="20"/>
          <w:szCs w:val="20"/>
          <w:lang w:val="nl-NL"/>
        </w:rPr>
        <w:t>Opensnelheid tot 3,7 m/s; sluitsnelheid tot 1,0 m/s</w:t>
      </w:r>
    </w:p>
    <w:p w14:paraId="7DDD902B" w14:textId="4BB1A41A" w:rsidR="00E07C95" w:rsidRPr="00EE444C" w:rsidRDefault="00EE444C" w:rsidP="00E07C95">
      <w:pPr>
        <w:pStyle w:val="Lijstalinea"/>
        <w:numPr>
          <w:ilvl w:val="0"/>
          <w:numId w:val="10"/>
        </w:numPr>
        <w:spacing w:after="240"/>
        <w:ind w:left="357" w:hanging="357"/>
        <w:contextualSpacing w:val="0"/>
        <w:rPr>
          <w:rFonts w:ascii="Arial" w:hAnsi="Arial" w:cs="Arial"/>
          <w:sz w:val="20"/>
          <w:szCs w:val="20"/>
          <w:lang w:val="nl-NL"/>
        </w:rPr>
      </w:pPr>
      <w:r w:rsidRPr="00EE444C">
        <w:rPr>
          <w:rFonts w:ascii="Arial" w:hAnsi="Arial" w:cs="Arial"/>
          <w:sz w:val="20"/>
          <w:szCs w:val="20"/>
          <w:lang w:val="nl-NL"/>
        </w:rPr>
        <w:t>EFA-TRONIC® besturing met geïntegreerde frequentieomvormer in kunststof schakelkast (IP65), stroomaansluiting 230 V / 400 V bij 50 Hz (door opdrachtgever te voorzien)</w:t>
      </w:r>
    </w:p>
    <w:p w14:paraId="466783B9" w14:textId="6E82573F" w:rsidR="00EE444C" w:rsidRPr="00EE444C" w:rsidRDefault="00EE444C" w:rsidP="00E07C95">
      <w:pPr>
        <w:pStyle w:val="Lijstalinea"/>
        <w:numPr>
          <w:ilvl w:val="0"/>
          <w:numId w:val="10"/>
        </w:numPr>
        <w:spacing w:after="360"/>
        <w:ind w:left="357" w:hanging="357"/>
        <w:contextualSpacing w:val="0"/>
        <w:rPr>
          <w:rFonts w:ascii="Arial" w:hAnsi="Arial" w:cs="Arial"/>
          <w:bCs/>
          <w:sz w:val="18"/>
          <w:szCs w:val="18"/>
          <w:lang w:val="nl-NL"/>
        </w:rPr>
      </w:pPr>
      <w:r w:rsidRPr="00EE444C">
        <w:rPr>
          <w:rFonts w:ascii="Arial" w:hAnsi="Arial" w:cs="Arial"/>
          <w:bCs/>
          <w:sz w:val="20"/>
          <w:szCs w:val="18"/>
          <w:lang w:val="nl-NL"/>
        </w:rPr>
        <w:t>Geïntegreerd, TÜV-gekeurd poortlijn-lichtgordijn (EFA-TLG®) – contactloze obstakeldetectie tot 2,5 m hoogte</w:t>
      </w:r>
    </w:p>
    <w:p w14:paraId="2BC6DC20" w14:textId="51470770" w:rsidR="00E07C95" w:rsidRPr="00EE444C" w:rsidRDefault="00EE444C" w:rsidP="00EE444C">
      <w:pPr>
        <w:rPr>
          <w:rFonts w:ascii="Arial" w:hAnsi="Arial" w:cs="Arial"/>
          <w:b/>
          <w:caps/>
          <w:szCs w:val="20"/>
          <w:lang w:val="nl-NL"/>
        </w:rPr>
      </w:pPr>
      <w:bookmarkStart w:id="0" w:name="_Hlk219190102"/>
      <w:r w:rsidRPr="008D5419">
        <w:rPr>
          <w:rFonts w:ascii="Arial" w:hAnsi="Arial" w:cs="Arial"/>
          <w:b/>
          <w:caps/>
          <w:szCs w:val="20"/>
          <w:lang w:val="nl-NL"/>
        </w:rPr>
        <w:t xml:space="preserve">PRESTATIES (AFHANKELIJK VAN DE UITRUSTING) </w:t>
      </w:r>
      <w:bookmarkEnd w:id="0"/>
    </w:p>
    <w:p w14:paraId="5572C303" w14:textId="166FC7B2" w:rsidR="00EE444C" w:rsidRPr="00EE444C" w:rsidRDefault="00EE444C" w:rsidP="00EE444C">
      <w:pPr>
        <w:pStyle w:val="Lijstalinea"/>
        <w:numPr>
          <w:ilvl w:val="0"/>
          <w:numId w:val="12"/>
        </w:numPr>
        <w:spacing w:line="480" w:lineRule="auto"/>
        <w:rPr>
          <w:rFonts w:ascii="Arial" w:hAnsi="Arial" w:cs="Arial"/>
          <w:sz w:val="20"/>
          <w:szCs w:val="20"/>
          <w:lang w:val="nl-NL"/>
        </w:rPr>
      </w:pPr>
      <w:r w:rsidRPr="00EE444C">
        <w:rPr>
          <w:rFonts w:ascii="Arial" w:hAnsi="Arial" w:cs="Arial"/>
          <w:sz w:val="20"/>
          <w:szCs w:val="20"/>
          <w:lang w:val="nl-NL"/>
        </w:rPr>
        <w:t>Weerstand tegen windbelasting: DIN EN 12424, tot klasse 4</w:t>
      </w:r>
    </w:p>
    <w:p w14:paraId="2EB03B02" w14:textId="364455E9" w:rsidR="00EE444C" w:rsidRPr="00EE444C" w:rsidRDefault="00EE444C" w:rsidP="00EE444C">
      <w:pPr>
        <w:pStyle w:val="Lijstalinea"/>
        <w:numPr>
          <w:ilvl w:val="0"/>
          <w:numId w:val="12"/>
        </w:numPr>
        <w:spacing w:line="480" w:lineRule="auto"/>
        <w:rPr>
          <w:rFonts w:ascii="Arial" w:hAnsi="Arial" w:cs="Arial"/>
          <w:sz w:val="20"/>
          <w:szCs w:val="20"/>
          <w:lang w:val="nl-NL"/>
        </w:rPr>
      </w:pPr>
      <w:r w:rsidRPr="00EE444C">
        <w:rPr>
          <w:rFonts w:ascii="Arial" w:hAnsi="Arial" w:cs="Arial"/>
          <w:sz w:val="20"/>
          <w:szCs w:val="20"/>
          <w:lang w:val="nl-NL"/>
        </w:rPr>
        <w:t>Luchtdoorlatendheid: DIN EN 12426, klasse 1</w:t>
      </w:r>
    </w:p>
    <w:p w14:paraId="39D48B4D" w14:textId="02408DB3" w:rsidR="00EE444C" w:rsidRPr="00EE444C" w:rsidRDefault="00EE444C" w:rsidP="00EE444C">
      <w:pPr>
        <w:pStyle w:val="Lijstalinea"/>
        <w:numPr>
          <w:ilvl w:val="0"/>
          <w:numId w:val="12"/>
        </w:numPr>
        <w:spacing w:line="480" w:lineRule="auto"/>
        <w:rPr>
          <w:rFonts w:ascii="Arial" w:hAnsi="Arial" w:cs="Arial"/>
          <w:sz w:val="20"/>
          <w:szCs w:val="20"/>
          <w:lang w:val="nl-NL"/>
        </w:rPr>
      </w:pPr>
      <w:r w:rsidRPr="00EE444C">
        <w:rPr>
          <w:rFonts w:ascii="Arial" w:hAnsi="Arial" w:cs="Arial"/>
          <w:sz w:val="20"/>
          <w:szCs w:val="20"/>
          <w:lang w:val="nl-NL"/>
        </w:rPr>
        <w:t>Geluidsisolatie: DIN EN ISO 717-1, tot 12 dB(A)</w:t>
      </w:r>
    </w:p>
    <w:p w14:paraId="29F0DF11" w14:textId="580AB409" w:rsidR="00EE444C" w:rsidRPr="00EE444C" w:rsidRDefault="00EE444C" w:rsidP="00EE444C">
      <w:pPr>
        <w:pStyle w:val="Lijstalinea"/>
        <w:numPr>
          <w:ilvl w:val="0"/>
          <w:numId w:val="12"/>
        </w:numPr>
        <w:spacing w:line="480" w:lineRule="auto"/>
        <w:rPr>
          <w:rFonts w:ascii="Arial" w:hAnsi="Arial" w:cs="Arial"/>
          <w:sz w:val="20"/>
          <w:szCs w:val="20"/>
          <w:lang w:val="nl-NL"/>
        </w:rPr>
      </w:pPr>
      <w:r w:rsidRPr="00EE444C">
        <w:rPr>
          <w:rFonts w:ascii="Arial" w:hAnsi="Arial" w:cs="Arial"/>
          <w:sz w:val="20"/>
          <w:szCs w:val="20"/>
          <w:lang w:val="nl-NL"/>
        </w:rPr>
        <w:t>Warmte-isolatie: DIN EN 12428, tot 6,0 W/m²K</w:t>
      </w:r>
    </w:p>
    <w:p w14:paraId="7025077C" w14:textId="77777777" w:rsidR="00E07C95" w:rsidRPr="00EE444C" w:rsidRDefault="00E07C95" w:rsidP="00E07C95">
      <w:pPr>
        <w:rPr>
          <w:rFonts w:ascii="Arial" w:hAnsi="Arial" w:cs="Arial"/>
          <w:b/>
          <w:caps/>
          <w:sz w:val="24"/>
          <w:lang w:val="nl-NL"/>
        </w:rPr>
      </w:pPr>
      <w:r w:rsidRPr="00EE444C">
        <w:rPr>
          <w:rFonts w:ascii="Arial" w:hAnsi="Arial" w:cs="Arial"/>
          <w:b/>
          <w:caps/>
          <w:sz w:val="24"/>
          <w:lang w:val="nl-NL"/>
        </w:rPr>
        <w:br w:type="page"/>
      </w:r>
    </w:p>
    <w:p w14:paraId="3432A36B" w14:textId="3A6DE460" w:rsidR="00EE444C" w:rsidRPr="00736D0E" w:rsidRDefault="00EE444C" w:rsidP="00EE444C">
      <w:pPr>
        <w:rPr>
          <w:rFonts w:ascii="Arial" w:hAnsi="Arial" w:cs="Arial"/>
          <w:b/>
          <w:caps/>
          <w:sz w:val="24"/>
          <w:lang w:val="nl-NL"/>
        </w:rPr>
      </w:pPr>
      <w:bookmarkStart w:id="1" w:name="_Hlk219189535"/>
      <w:r w:rsidRPr="00736D0E">
        <w:rPr>
          <w:rFonts w:ascii="Arial" w:hAnsi="Arial" w:cs="Arial"/>
          <w:b/>
          <w:caps/>
          <w:sz w:val="24"/>
          <w:lang w:val="nl-NL"/>
        </w:rPr>
        <w:lastRenderedPageBreak/>
        <w:t>AFMETINGEN VAN DE LICHT OPENING</w:t>
      </w:r>
    </w:p>
    <w:p w14:paraId="15B411C5" w14:textId="77777777" w:rsidR="00EE444C" w:rsidRPr="00736D0E" w:rsidRDefault="00EE444C" w:rsidP="00EE444C">
      <w:pPr>
        <w:rPr>
          <w:rFonts w:ascii="Arial" w:hAnsi="Arial" w:cs="Arial"/>
          <w:bCs/>
          <w:szCs w:val="20"/>
          <w:lang w:val="nl-NL"/>
        </w:rPr>
      </w:pPr>
      <w:r w:rsidRPr="00736D0E">
        <w:rPr>
          <w:rFonts w:ascii="Arial" w:hAnsi="Arial" w:cs="Arial"/>
          <w:bCs/>
          <w:szCs w:val="20"/>
          <w:lang w:val="nl-NL"/>
        </w:rPr>
        <w:t>Breedte = ............... mm</w:t>
      </w:r>
    </w:p>
    <w:p w14:paraId="381A7A80" w14:textId="77777777" w:rsidR="00EE444C" w:rsidRPr="00736D0E" w:rsidRDefault="00EE444C" w:rsidP="00EE444C">
      <w:pPr>
        <w:rPr>
          <w:rFonts w:ascii="Arial" w:hAnsi="Arial" w:cs="Arial"/>
          <w:bCs/>
          <w:sz w:val="20"/>
          <w:szCs w:val="20"/>
          <w:lang w:val="nl-NL"/>
        </w:rPr>
      </w:pPr>
      <w:r w:rsidRPr="00736D0E">
        <w:rPr>
          <w:rFonts w:ascii="Arial" w:hAnsi="Arial" w:cs="Arial"/>
          <w:bCs/>
          <w:szCs w:val="20"/>
          <w:lang w:val="nl-NL"/>
        </w:rPr>
        <w:t>Hoogte = ............... mm</w:t>
      </w:r>
    </w:p>
    <w:bookmarkEnd w:id="1"/>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6537" w14:textId="77777777" w:rsidR="00E07C95" w:rsidRDefault="00E07C95" w:rsidP="00E07C95">
      <w:pPr>
        <w:spacing w:after="0" w:line="240" w:lineRule="auto"/>
      </w:pPr>
      <w:r>
        <w:separator/>
      </w:r>
    </w:p>
  </w:endnote>
  <w:endnote w:type="continuationSeparator" w:id="0">
    <w:p w14:paraId="7A868D7C" w14:textId="77777777" w:rsidR="00E07C95" w:rsidRDefault="00E07C95"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0E58" w14:textId="77777777" w:rsidR="00EE444C" w:rsidRPr="001B47D4" w:rsidRDefault="00EE444C" w:rsidP="00EE444C">
    <w:pPr>
      <w:pStyle w:val="Voettekst"/>
      <w:spacing w:after="240"/>
      <w:rPr>
        <w:rFonts w:ascii="Arial" w:hAnsi="Arial" w:cs="Arial"/>
        <w:sz w:val="20"/>
        <w:szCs w:val="20"/>
        <w:lang w:val="nl-NL"/>
      </w:rPr>
    </w:pPr>
    <w:bookmarkStart w:id="2" w:name="_Hlk219189526"/>
    <w:bookmarkStart w:id="3" w:name="_Hlk219189527"/>
    <w:bookmarkStart w:id="4" w:name="_Hlk219190310"/>
    <w:bookmarkStart w:id="5" w:name="_Hlk219190311"/>
    <w:bookmarkStart w:id="6" w:name="_Hlk219190922"/>
    <w:bookmarkStart w:id="7" w:name="_Hlk219190923"/>
    <w:bookmarkStart w:id="8" w:name="_Hlk219191208"/>
    <w:bookmarkStart w:id="9" w:name="_Hlk219191209"/>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hyperlink r:id="rId1" w:history="1">
      <w:r w:rsidRPr="001B47D4">
        <w:rPr>
          <w:rStyle w:val="Hyperlink"/>
          <w:rFonts w:ascii="Arial" w:hAnsi="Arial" w:cs="Arial"/>
          <w:sz w:val="20"/>
          <w:szCs w:val="20"/>
          <w:lang w:val="nl-NL"/>
        </w:rPr>
        <w:t>www.efaflex.com</w:t>
      </w:r>
    </w:hyperlink>
  </w:p>
  <w:p w14:paraId="3DBB7CF9" w14:textId="27655753" w:rsidR="00283AE2" w:rsidRPr="00EE444C" w:rsidRDefault="00EE444C" w:rsidP="00EE444C">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1B1D7" w14:textId="77777777" w:rsidR="00E07C95" w:rsidRDefault="00E07C95" w:rsidP="00E07C95">
      <w:pPr>
        <w:spacing w:after="0" w:line="240" w:lineRule="auto"/>
      </w:pPr>
      <w:r>
        <w:separator/>
      </w:r>
    </w:p>
  </w:footnote>
  <w:footnote w:type="continuationSeparator" w:id="0">
    <w:p w14:paraId="2E6BA90A" w14:textId="77777777" w:rsidR="00E07C95" w:rsidRDefault="00E07C95"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47D19C1"/>
    <w:multiLevelType w:val="hybridMultilevel"/>
    <w:tmpl w:val="E034D4B8"/>
    <w:lvl w:ilvl="0" w:tplc="1CB0007C">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5786F"/>
    <w:multiLevelType w:val="hybridMultilevel"/>
    <w:tmpl w:val="062077D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2"/>
  </w:num>
  <w:num w:numId="12" w16cid:durableId="747309834">
    <w:abstractNumId w:val="11"/>
  </w:num>
  <w:num w:numId="13" w16cid:durableId="15161144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D9B"/>
    <w:rsid w:val="00034616"/>
    <w:rsid w:val="0006063C"/>
    <w:rsid w:val="000D3AA4"/>
    <w:rsid w:val="0015074B"/>
    <w:rsid w:val="001813DB"/>
    <w:rsid w:val="002442ED"/>
    <w:rsid w:val="00283AE2"/>
    <w:rsid w:val="0029639D"/>
    <w:rsid w:val="00326F90"/>
    <w:rsid w:val="003B72A5"/>
    <w:rsid w:val="00507494"/>
    <w:rsid w:val="00512667"/>
    <w:rsid w:val="0057078C"/>
    <w:rsid w:val="00591EA6"/>
    <w:rsid w:val="006C3CDC"/>
    <w:rsid w:val="006F4DD8"/>
    <w:rsid w:val="0075359D"/>
    <w:rsid w:val="007A0B54"/>
    <w:rsid w:val="008529A7"/>
    <w:rsid w:val="00863C43"/>
    <w:rsid w:val="00981242"/>
    <w:rsid w:val="00A96F57"/>
    <w:rsid w:val="00AA1D8D"/>
    <w:rsid w:val="00B47730"/>
    <w:rsid w:val="00C60BCD"/>
    <w:rsid w:val="00C870C3"/>
    <w:rsid w:val="00CB0664"/>
    <w:rsid w:val="00CB15BC"/>
    <w:rsid w:val="00D1720A"/>
    <w:rsid w:val="00DE6351"/>
    <w:rsid w:val="00E07C95"/>
    <w:rsid w:val="00E81644"/>
    <w:rsid w:val="00EE444C"/>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317</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STR-L Flex Premium (330)</TermName>
          <TermId xmlns="http://schemas.microsoft.com/office/infopath/2007/PartnerControls">de041f60-15e4-43d8-ada7-b2a26c232957</TermId>
        </TermInfo>
      </Terms>
    </ic30b02f2e4442e282db724ab73aab5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2.xml><?xml version="1.0" encoding="utf-8"?>
<ds:datastoreItem xmlns:ds="http://schemas.openxmlformats.org/officeDocument/2006/customXml" ds:itemID="{A5671B7F-FF8A-4E79-87E1-C892FD726BA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5ff951bb-9bf3-44b4-bb46-4eeacec42f00"/>
    <ds:schemaRef ds:uri="http://schemas.openxmlformats.org/package/2006/metadata/core-properties"/>
    <ds:schemaRef ds:uri="56b75219-0709-4d18-8a40-686f36886841"/>
    <ds:schemaRef ds:uri="http://www.w3.org/XML/1998/namespace"/>
    <ds:schemaRef ds:uri="http://purl.org/dc/terms/"/>
    <ds:schemaRef ds:uri="6ad4aa7e-c367-41ad-8338-313dadb59002"/>
    <ds:schemaRef ds:uri="21d3f174-afc7-4cdc-a51d-00a52e5e8803"/>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EEE1C2E1-088F-461E-9A55-52A580632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1796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14</cp:revision>
  <dcterms:created xsi:type="dcterms:W3CDTF">2025-07-16T09:14:00Z</dcterms:created>
  <dcterms:modified xsi:type="dcterms:W3CDTF">2026-04-17T11:58:00Z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FAFLEX Inhaltsverzeichnis">
    <vt:lpwstr>317;#STR-L Flex Premium (330)|de041f60-15e4-43d8-ada7-b2a26c232957</vt:lpwstr>
  </property>
  <property fmtid="{D5CDD505-2E9C-101B-9397-08002B2CF9AE}" pid="7" name="E_Department">
    <vt:lpwstr/>
  </property>
  <property fmtid="{D5CDD505-2E9C-101B-9397-08002B2CF9AE}" pid="8" name="E_Division">
    <vt:lpwstr/>
  </property>
  <property fmtid="{D5CDD505-2E9C-101B-9397-08002B2CF9AE}" pid="9" name="E_SubCategory">
    <vt:lpwstr/>
  </property>
  <property fmtid="{D5CDD505-2E9C-101B-9397-08002B2CF9AE}" pid="10" name="EFAFLEX_x0020_Inhaltsverzeichnis">
    <vt:lpwstr>317;#STR-L Flex Premium (330)|de041f60-15e4-43d8-ada7-b2a26c232957</vt:lpwstr>
  </property>
</Properties>
</file>