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00339B69" w:rsidR="00E07C95" w:rsidRPr="00C43E20" w:rsidRDefault="00C43E20" w:rsidP="19FFE5DE">
      <w:pPr>
        <w:rPr>
          <w:rFonts w:ascii="Arial" w:hAnsi="Arial" w:cs="Arial"/>
          <w:b/>
          <w:bCs/>
          <w:sz w:val="28"/>
          <w:szCs w:val="28"/>
          <w:lang w:val="nl-NL"/>
        </w:rPr>
      </w:pPr>
      <w:r w:rsidRPr="00C43E20">
        <w:rPr>
          <w:rFonts w:ascii="Arial" w:hAnsi="Arial" w:cs="Arial"/>
          <w:b/>
          <w:bCs/>
          <w:sz w:val="28"/>
          <w:szCs w:val="28"/>
          <w:lang w:val="nl-NL"/>
        </w:rPr>
        <w:t>SNELROLLENDE ROLPOORT, type “EFA-SRT®-S ECO”</w:t>
      </w:r>
    </w:p>
    <w:p w14:paraId="7DC50C08" w14:textId="17D31A54" w:rsidR="00C27B97" w:rsidRPr="00C43E20" w:rsidRDefault="00C43E20" w:rsidP="00C27B97">
      <w:pPr>
        <w:autoSpaceDE w:val="0"/>
        <w:autoSpaceDN w:val="0"/>
        <w:adjustRightInd w:val="0"/>
        <w:spacing w:after="0" w:line="240" w:lineRule="auto"/>
        <w:rPr>
          <w:rFonts w:ascii="Arial" w:hAnsi="Arial" w:cs="Arial"/>
          <w:sz w:val="20"/>
          <w:szCs w:val="20"/>
          <w:lang w:val="nl-NL"/>
        </w:rPr>
      </w:pPr>
      <w:r w:rsidRPr="00C43E20">
        <w:rPr>
          <w:rFonts w:ascii="Arial" w:hAnsi="Arial" w:cs="Arial"/>
          <w:sz w:val="20"/>
          <w:szCs w:val="20"/>
          <w:lang w:val="nl-NL"/>
        </w:rPr>
        <w:t>Snelrol</w:t>
      </w:r>
      <w:r w:rsidR="005F6A0B">
        <w:rPr>
          <w:rFonts w:ascii="Arial" w:hAnsi="Arial" w:cs="Arial"/>
          <w:sz w:val="20"/>
          <w:szCs w:val="20"/>
          <w:lang w:val="nl-NL"/>
        </w:rPr>
        <w:t>poort</w:t>
      </w:r>
      <w:r w:rsidRPr="00C43E20">
        <w:rPr>
          <w:rFonts w:ascii="Arial" w:hAnsi="Arial" w:cs="Arial"/>
          <w:sz w:val="20"/>
          <w:szCs w:val="20"/>
          <w:lang w:val="nl-NL"/>
        </w:rPr>
        <w:t xml:space="preserve"> type “EFA-SRT®-S ECO”, met elektromechanische krachtige </w:t>
      </w:r>
      <w:r w:rsidR="005F6A0B">
        <w:rPr>
          <w:rFonts w:ascii="Arial" w:hAnsi="Arial" w:cs="Arial"/>
          <w:sz w:val="20"/>
          <w:szCs w:val="20"/>
          <w:lang w:val="nl-NL"/>
        </w:rPr>
        <w:t>poort</w:t>
      </w:r>
      <w:r w:rsidRPr="00C43E20">
        <w:rPr>
          <w:rFonts w:ascii="Arial" w:hAnsi="Arial" w:cs="Arial"/>
          <w:sz w:val="20"/>
          <w:szCs w:val="20"/>
          <w:lang w:val="nl-NL"/>
        </w:rPr>
        <w:t>aandrijving voor gebruik binnenshuis zonder windbelasting.</w:t>
      </w:r>
    </w:p>
    <w:p w14:paraId="0A28AD92" w14:textId="77777777" w:rsidR="00C27B97" w:rsidRPr="00C43E20" w:rsidRDefault="00C27B97" w:rsidP="00C27B97">
      <w:pPr>
        <w:autoSpaceDE w:val="0"/>
        <w:autoSpaceDN w:val="0"/>
        <w:adjustRightInd w:val="0"/>
        <w:spacing w:after="0" w:line="240" w:lineRule="auto"/>
        <w:rPr>
          <w:rFonts w:ascii="Helvetica" w:hAnsi="Helvetica" w:cs="Helvetica"/>
          <w:sz w:val="20"/>
          <w:szCs w:val="20"/>
          <w:lang w:val="nl-NL"/>
        </w:rPr>
      </w:pPr>
    </w:p>
    <w:p w14:paraId="3C9B70CD" w14:textId="72D8C2A7" w:rsidR="00E07C95" w:rsidRDefault="00C43E20" w:rsidP="00C27B97">
      <w:pPr>
        <w:rPr>
          <w:rFonts w:ascii="Arial" w:hAnsi="Arial" w:cs="Arial"/>
          <w:b/>
          <w:caps/>
          <w:szCs w:val="20"/>
          <w:lang w:val="de-DE"/>
        </w:rPr>
      </w:pPr>
      <w:r w:rsidRPr="00C43E20">
        <w:rPr>
          <w:rFonts w:ascii="Arial" w:hAnsi="Arial" w:cs="Arial"/>
          <w:b/>
          <w:caps/>
          <w:szCs w:val="20"/>
          <w:lang w:val="de-DE"/>
        </w:rPr>
        <w:t xml:space="preserve">TECHNISCHE KENMERKEN </w:t>
      </w:r>
      <w:r w:rsidR="00E07C95">
        <w:rPr>
          <w:rFonts w:ascii="Arial" w:hAnsi="Arial" w:cs="Arial"/>
          <w:b/>
          <w:caps/>
          <w:szCs w:val="20"/>
          <w:lang w:val="de-DE"/>
        </w:rPr>
        <w:t xml:space="preserve"> </w:t>
      </w:r>
    </w:p>
    <w:p w14:paraId="76F61EFC" w14:textId="3F925194" w:rsidR="00C2129A" w:rsidRDefault="00C43E20" w:rsidP="00B049FE">
      <w:pPr>
        <w:pStyle w:val="Lijstalinea"/>
        <w:numPr>
          <w:ilvl w:val="0"/>
          <w:numId w:val="12"/>
        </w:numPr>
        <w:autoSpaceDE w:val="0"/>
        <w:autoSpaceDN w:val="0"/>
        <w:adjustRightInd w:val="0"/>
        <w:spacing w:after="0"/>
        <w:ind w:left="284" w:hanging="284"/>
        <w:rPr>
          <w:rFonts w:ascii="Arial" w:hAnsi="Arial" w:cs="Arial"/>
          <w:sz w:val="20"/>
          <w:szCs w:val="20"/>
          <w:lang w:val="de-DE"/>
        </w:rPr>
      </w:pPr>
      <w:r w:rsidRPr="00C43E20">
        <w:rPr>
          <w:rFonts w:ascii="Arial" w:hAnsi="Arial" w:cs="Arial"/>
          <w:sz w:val="20"/>
          <w:szCs w:val="20"/>
          <w:lang w:val="nl-NL"/>
        </w:rPr>
        <w:t xml:space="preserve">Het gewicht wordt gecompenseerd door onderhoudsvrije en slijtvaste contragewichten die in beide zijframes zijn geïntegreerd. Het belangrijkste voordeel van deze constructie is dat bijvoorbeeld bij stroomuitval de poort op elk moment snel en eenvoudig (nood) kan worden geopend. Hiervoor hoeft alleen maar aan de standaard trekkoord te worden getrokken. Hierdoor wordt de rem ontgrendeld en gaat de poort vanzelf open. </w:t>
      </w:r>
      <w:r w:rsidRPr="00C43E20">
        <w:rPr>
          <w:rFonts w:ascii="Arial" w:hAnsi="Arial" w:cs="Arial"/>
          <w:sz w:val="20"/>
          <w:szCs w:val="20"/>
          <w:lang w:val="de-DE"/>
        </w:rPr>
        <w:t>Constructies met torsieveren zijn niet toegestaan.</w:t>
      </w:r>
    </w:p>
    <w:p w14:paraId="4900C41B" w14:textId="77777777" w:rsidR="00C43E20" w:rsidRDefault="00C43E20" w:rsidP="00C43E20">
      <w:pPr>
        <w:pStyle w:val="Lijstalinea"/>
        <w:autoSpaceDE w:val="0"/>
        <w:autoSpaceDN w:val="0"/>
        <w:adjustRightInd w:val="0"/>
        <w:spacing w:after="0"/>
        <w:ind w:left="284"/>
        <w:rPr>
          <w:rFonts w:ascii="Arial" w:hAnsi="Arial" w:cs="Arial"/>
          <w:sz w:val="20"/>
          <w:szCs w:val="20"/>
          <w:lang w:val="de-DE"/>
        </w:rPr>
      </w:pPr>
    </w:p>
    <w:p w14:paraId="2602D6B5" w14:textId="2ADBDD6B" w:rsidR="00865E05" w:rsidRDefault="005F6A0B" w:rsidP="00B049FE">
      <w:pPr>
        <w:pStyle w:val="Lijstalinea"/>
        <w:numPr>
          <w:ilvl w:val="0"/>
          <w:numId w:val="12"/>
        </w:numPr>
        <w:autoSpaceDE w:val="0"/>
        <w:autoSpaceDN w:val="0"/>
        <w:adjustRightInd w:val="0"/>
        <w:spacing w:after="0"/>
        <w:ind w:left="284" w:hanging="284"/>
        <w:rPr>
          <w:rFonts w:ascii="Arial" w:hAnsi="Arial" w:cs="Arial"/>
          <w:sz w:val="20"/>
          <w:szCs w:val="20"/>
          <w:lang w:val="nl-NL"/>
        </w:rPr>
      </w:pPr>
      <w:r>
        <w:rPr>
          <w:rFonts w:ascii="Arial" w:hAnsi="Arial" w:cs="Arial"/>
          <w:sz w:val="20"/>
          <w:szCs w:val="20"/>
          <w:lang w:val="nl-NL"/>
        </w:rPr>
        <w:t>Poort</w:t>
      </w:r>
      <w:r w:rsidR="00C43E20" w:rsidRPr="00C43E20">
        <w:rPr>
          <w:rFonts w:ascii="Arial" w:hAnsi="Arial" w:cs="Arial"/>
          <w:sz w:val="20"/>
          <w:szCs w:val="20"/>
          <w:lang w:val="nl-NL"/>
        </w:rPr>
        <w:t>blad: van 2 mm dik, dwarsstijf polyesterweefsel, zonder kijkvenster, zijdelings geleid en op een horizontaal gelagerde as gewikkeld; mogelijke kleuren voor het doek: rood / oranje / geel / blauw / grijs-wit. Het gebruikte doek mag geen siliconen bevatten. Bovendien moeten de zijdelingse gordijngeleiders worden voorzien van speciale windbeveiligingsknoppen. Stalen kozijnen standaard sendzimir-verzinkt. Kozijnkappen moeten zwenkbaar zijn voor snelle revisiewerkzaamheden.</w:t>
      </w:r>
    </w:p>
    <w:p w14:paraId="124F7310" w14:textId="77777777" w:rsidR="00C43E20" w:rsidRPr="00C43E20" w:rsidRDefault="00C43E20" w:rsidP="00C43E20">
      <w:pPr>
        <w:pStyle w:val="Lijstalinea"/>
        <w:autoSpaceDE w:val="0"/>
        <w:autoSpaceDN w:val="0"/>
        <w:adjustRightInd w:val="0"/>
        <w:spacing w:after="0"/>
        <w:ind w:left="284"/>
        <w:rPr>
          <w:rFonts w:ascii="Arial" w:hAnsi="Arial" w:cs="Arial"/>
          <w:sz w:val="20"/>
          <w:szCs w:val="20"/>
          <w:lang w:val="nl-NL"/>
        </w:rPr>
      </w:pPr>
    </w:p>
    <w:p w14:paraId="1503C3F1" w14:textId="7876203A" w:rsidR="00E07C95" w:rsidRPr="00865E05" w:rsidRDefault="00C43E20" w:rsidP="00B049FE">
      <w:pPr>
        <w:pStyle w:val="Lijstalinea"/>
        <w:numPr>
          <w:ilvl w:val="0"/>
          <w:numId w:val="10"/>
        </w:numPr>
        <w:spacing w:after="240"/>
        <w:ind w:left="284" w:hanging="284"/>
        <w:contextualSpacing w:val="0"/>
        <w:rPr>
          <w:rFonts w:ascii="Arial" w:hAnsi="Arial" w:cs="Arial"/>
          <w:sz w:val="20"/>
          <w:szCs w:val="20"/>
          <w:lang w:val="de-DE"/>
        </w:rPr>
      </w:pPr>
      <w:r w:rsidRPr="00C43E20">
        <w:rPr>
          <w:rFonts w:ascii="Arial" w:hAnsi="Arial" w:cs="Arial"/>
          <w:sz w:val="20"/>
          <w:szCs w:val="20"/>
          <w:lang w:val="nl-NL"/>
        </w:rPr>
        <w:t xml:space="preserve">De </w:t>
      </w:r>
      <w:r w:rsidRPr="00C43E20">
        <w:rPr>
          <w:rFonts w:ascii="Arial" w:hAnsi="Arial" w:cs="Arial"/>
          <w:b/>
          <w:bCs/>
          <w:sz w:val="20"/>
          <w:szCs w:val="20"/>
          <w:lang w:val="nl-NL"/>
        </w:rPr>
        <w:t>POORTA</w:t>
      </w:r>
      <w:r w:rsidR="00985293">
        <w:rPr>
          <w:rFonts w:ascii="Arial" w:hAnsi="Arial" w:cs="Arial"/>
          <w:b/>
          <w:bCs/>
          <w:sz w:val="20"/>
          <w:szCs w:val="20"/>
          <w:lang w:val="nl-NL"/>
        </w:rPr>
        <w:t>ANDRIJVING</w:t>
      </w:r>
      <w:r w:rsidRPr="00C43E20">
        <w:rPr>
          <w:rFonts w:ascii="Arial" w:hAnsi="Arial" w:cs="Arial"/>
          <w:sz w:val="20"/>
          <w:szCs w:val="20"/>
          <w:lang w:val="nl-NL"/>
        </w:rPr>
        <w:t xml:space="preserve"> gebeurt door middel van een remmotor met tandwielkast, die als hoogfrequente motor moet worden uitgevoerd. De poortposities worden permanent geregistreerd door middel van slijtvaste, inductieve naderingsschakelaars, waarbij de eindposities elektronisch worden bepaald. </w:t>
      </w:r>
      <w:r w:rsidRPr="00C43E20">
        <w:rPr>
          <w:rFonts w:ascii="Arial" w:hAnsi="Arial" w:cs="Arial"/>
          <w:sz w:val="20"/>
          <w:szCs w:val="20"/>
          <w:lang w:val="de-DE"/>
        </w:rPr>
        <w:t>Elektromechanische eindschakelaars zijn hiervoor niet toegestaan.</w:t>
      </w:r>
    </w:p>
    <w:p w14:paraId="4C80A242" w14:textId="593ED544" w:rsidR="00E07C95" w:rsidRPr="00C43E20" w:rsidRDefault="00C43E20" w:rsidP="00B049FE">
      <w:pPr>
        <w:pStyle w:val="Lijstalinea"/>
        <w:numPr>
          <w:ilvl w:val="0"/>
          <w:numId w:val="10"/>
        </w:numPr>
        <w:spacing w:after="240"/>
        <w:ind w:left="284" w:hanging="284"/>
        <w:contextualSpacing w:val="0"/>
        <w:rPr>
          <w:rFonts w:ascii="Arial" w:hAnsi="Arial" w:cs="Arial"/>
          <w:sz w:val="20"/>
          <w:szCs w:val="20"/>
          <w:lang w:val="nl-NL"/>
        </w:rPr>
      </w:pPr>
      <w:r w:rsidRPr="00C43E20">
        <w:rPr>
          <w:rFonts w:ascii="Arial" w:hAnsi="Arial" w:cs="Arial"/>
          <w:sz w:val="20"/>
          <w:szCs w:val="20"/>
          <w:lang w:val="nl-NL"/>
        </w:rPr>
        <w:t>Openingssnelheid tot 1,5 m/s; sluitsnelheid tot 0,75 m/s</w:t>
      </w:r>
    </w:p>
    <w:p w14:paraId="56FC6A02" w14:textId="46EE766A" w:rsidR="00C43E20" w:rsidRPr="00C43E20" w:rsidRDefault="00C43E20" w:rsidP="00BA5F0F">
      <w:pPr>
        <w:pStyle w:val="Lijstalinea"/>
        <w:numPr>
          <w:ilvl w:val="0"/>
          <w:numId w:val="10"/>
        </w:numPr>
        <w:ind w:left="284" w:hanging="284"/>
        <w:rPr>
          <w:rFonts w:ascii="Arial" w:hAnsi="Arial" w:cs="Arial"/>
          <w:bCs/>
          <w:sz w:val="20"/>
          <w:szCs w:val="20"/>
          <w:lang w:val="nl-NL"/>
        </w:rPr>
      </w:pPr>
      <w:r w:rsidRPr="00C43E20">
        <w:rPr>
          <w:rFonts w:ascii="Arial" w:hAnsi="Arial" w:cs="Arial"/>
          <w:bCs/>
          <w:szCs w:val="20"/>
          <w:lang w:val="nl-NL"/>
        </w:rPr>
        <w:t xml:space="preserve">De </w:t>
      </w:r>
      <w:r w:rsidRPr="00C43E20">
        <w:rPr>
          <w:rFonts w:ascii="Arial" w:hAnsi="Arial" w:cs="Arial"/>
          <w:b/>
          <w:szCs w:val="20"/>
          <w:lang w:val="nl-NL"/>
        </w:rPr>
        <w:t>MICROPROCESSORREGELING</w:t>
      </w:r>
      <w:r w:rsidRPr="00C43E20">
        <w:rPr>
          <w:rFonts w:ascii="Arial" w:hAnsi="Arial" w:cs="Arial"/>
          <w:bCs/>
          <w:szCs w:val="20"/>
          <w:lang w:val="nl-NL"/>
        </w:rPr>
        <w:t xml:space="preserve"> wordt samen met de geïntegreerde frequentieomvormer in een aparte kunststof schakelkast, beschermingsklasse IP 65, ingebouwd. Aansluiting op stroom 230V/50 Hz ter plaatse.</w:t>
      </w:r>
    </w:p>
    <w:p w14:paraId="6AFF9210" w14:textId="77777777" w:rsidR="00C43E20" w:rsidRPr="00C43E20" w:rsidRDefault="00C43E20" w:rsidP="00C43E20">
      <w:pPr>
        <w:rPr>
          <w:rFonts w:ascii="Arial" w:hAnsi="Arial" w:cs="Arial"/>
          <w:b/>
          <w:szCs w:val="20"/>
          <w:lang w:val="nl-NL"/>
        </w:rPr>
      </w:pPr>
      <w:r w:rsidRPr="00C43E20">
        <w:rPr>
          <w:rFonts w:ascii="Arial" w:hAnsi="Arial" w:cs="Arial"/>
          <w:b/>
          <w:szCs w:val="20"/>
          <w:lang w:val="nl-NL"/>
        </w:rPr>
        <w:t xml:space="preserve">PRESTATIEWAARDEN (AFHANKELIJK VAN DE UITRUSTING) </w:t>
      </w:r>
    </w:p>
    <w:p w14:paraId="6993678C" w14:textId="7C67BCA4" w:rsidR="00C43E20" w:rsidRPr="00C43E20" w:rsidRDefault="00C43E20" w:rsidP="00C43E20">
      <w:pPr>
        <w:pStyle w:val="Lijstalinea"/>
        <w:numPr>
          <w:ilvl w:val="0"/>
          <w:numId w:val="13"/>
        </w:numPr>
        <w:spacing w:line="360" w:lineRule="auto"/>
        <w:rPr>
          <w:rFonts w:ascii="Arial" w:hAnsi="Arial" w:cs="Arial"/>
          <w:bCs/>
          <w:szCs w:val="20"/>
          <w:lang w:val="nl-NL"/>
        </w:rPr>
      </w:pPr>
      <w:r w:rsidRPr="00C43E20">
        <w:rPr>
          <w:rFonts w:ascii="Arial" w:hAnsi="Arial" w:cs="Arial"/>
          <w:bCs/>
          <w:szCs w:val="20"/>
          <w:lang w:val="nl-NL"/>
        </w:rPr>
        <w:t>Weerstand tegen windbelasting: DIN EN 12424, klasse 1</w:t>
      </w:r>
    </w:p>
    <w:p w14:paraId="56F849E3" w14:textId="32BCD451" w:rsidR="00C43E20" w:rsidRPr="00C43E20" w:rsidRDefault="00C43E20" w:rsidP="00C43E20">
      <w:pPr>
        <w:pStyle w:val="Lijstalinea"/>
        <w:numPr>
          <w:ilvl w:val="0"/>
          <w:numId w:val="13"/>
        </w:numPr>
        <w:spacing w:line="360" w:lineRule="auto"/>
        <w:rPr>
          <w:rFonts w:ascii="Arial" w:hAnsi="Arial" w:cs="Arial"/>
          <w:bCs/>
          <w:szCs w:val="20"/>
          <w:lang w:val="nl-NL"/>
        </w:rPr>
      </w:pPr>
      <w:r w:rsidRPr="00C43E20">
        <w:rPr>
          <w:rFonts w:ascii="Arial" w:hAnsi="Arial" w:cs="Arial"/>
          <w:bCs/>
          <w:szCs w:val="20"/>
          <w:lang w:val="nl-NL"/>
        </w:rPr>
        <w:t>Waterdichtheid: DIN EN 12425, klasse 0</w:t>
      </w:r>
    </w:p>
    <w:p w14:paraId="0E37761D" w14:textId="112A0145" w:rsidR="00C43E20" w:rsidRPr="00C43E20" w:rsidRDefault="00C43E20" w:rsidP="00C43E20">
      <w:pPr>
        <w:pStyle w:val="Lijstalinea"/>
        <w:numPr>
          <w:ilvl w:val="0"/>
          <w:numId w:val="13"/>
        </w:numPr>
        <w:spacing w:line="360" w:lineRule="auto"/>
        <w:rPr>
          <w:rFonts w:ascii="Arial" w:hAnsi="Arial" w:cs="Arial"/>
          <w:bCs/>
          <w:szCs w:val="20"/>
          <w:lang w:val="nl-NL"/>
        </w:rPr>
      </w:pPr>
      <w:r w:rsidRPr="00C43E20">
        <w:rPr>
          <w:rFonts w:ascii="Arial" w:hAnsi="Arial" w:cs="Arial"/>
          <w:bCs/>
          <w:szCs w:val="20"/>
          <w:lang w:val="nl-NL"/>
        </w:rPr>
        <w:t>Luchtdoorlatendheid: DIN EN 12426, klasse 1</w:t>
      </w:r>
    </w:p>
    <w:p w14:paraId="00BAF88D" w14:textId="137F5F61" w:rsidR="00C43E20" w:rsidRPr="00C43E20" w:rsidRDefault="00C43E20" w:rsidP="00C43E20">
      <w:pPr>
        <w:pStyle w:val="Lijstalinea"/>
        <w:numPr>
          <w:ilvl w:val="0"/>
          <w:numId w:val="13"/>
        </w:numPr>
        <w:spacing w:line="360" w:lineRule="auto"/>
        <w:rPr>
          <w:rFonts w:ascii="Arial" w:hAnsi="Arial" w:cs="Arial"/>
          <w:bCs/>
          <w:szCs w:val="20"/>
          <w:lang w:val="nl-NL"/>
        </w:rPr>
      </w:pPr>
      <w:r w:rsidRPr="00C43E20">
        <w:rPr>
          <w:rFonts w:ascii="Arial" w:hAnsi="Arial" w:cs="Arial"/>
          <w:bCs/>
          <w:szCs w:val="20"/>
          <w:lang w:val="nl-NL"/>
        </w:rPr>
        <w:t>Geluidsisolatie: DIN EN ISO 717-1, 11 dB(A)</w:t>
      </w:r>
    </w:p>
    <w:p w14:paraId="7025077C" w14:textId="187ABF44" w:rsidR="00E07C95" w:rsidRPr="00C43E20" w:rsidRDefault="00C43E20" w:rsidP="00C43E20">
      <w:pPr>
        <w:pStyle w:val="Lijstalinea"/>
        <w:numPr>
          <w:ilvl w:val="0"/>
          <w:numId w:val="13"/>
        </w:numPr>
        <w:spacing w:line="360" w:lineRule="auto"/>
        <w:rPr>
          <w:rFonts w:ascii="Arial" w:hAnsi="Arial" w:cs="Arial"/>
          <w:b/>
          <w:caps/>
          <w:sz w:val="24"/>
          <w:lang w:val="nl-NL"/>
        </w:rPr>
      </w:pPr>
      <w:r w:rsidRPr="00C43E20">
        <w:rPr>
          <w:rFonts w:ascii="Arial" w:hAnsi="Arial" w:cs="Arial"/>
          <w:bCs/>
          <w:szCs w:val="20"/>
          <w:lang w:val="nl-NL"/>
        </w:rPr>
        <w:t>Warmte-isolatie: DIN EN 12428, npd</w:t>
      </w:r>
      <w:r w:rsidR="00E07C95" w:rsidRPr="00C43E20">
        <w:rPr>
          <w:rFonts w:ascii="Arial" w:hAnsi="Arial" w:cs="Arial"/>
          <w:b/>
          <w:caps/>
          <w:sz w:val="24"/>
          <w:lang w:val="nl-NL"/>
        </w:rPr>
        <w:br w:type="page"/>
      </w:r>
    </w:p>
    <w:p w14:paraId="19DAA00F" w14:textId="66BF4FFF" w:rsidR="00C43E20" w:rsidRPr="00C43E20" w:rsidRDefault="00C43E20" w:rsidP="00C43E20">
      <w:pPr>
        <w:rPr>
          <w:rFonts w:ascii="Arial" w:hAnsi="Arial" w:cs="Arial"/>
          <w:b/>
          <w:bCs/>
          <w:lang w:val="nl-NL"/>
        </w:rPr>
      </w:pPr>
      <w:r w:rsidRPr="00C43E20">
        <w:rPr>
          <w:rFonts w:ascii="Arial" w:hAnsi="Arial" w:cs="Arial"/>
          <w:b/>
          <w:bCs/>
          <w:lang w:val="nl-NL"/>
        </w:rPr>
        <w:lastRenderedPageBreak/>
        <w:t>AFMETINGEN VAN DE LICHT OPENING</w:t>
      </w:r>
    </w:p>
    <w:p w14:paraId="733B182B" w14:textId="77777777" w:rsidR="00C43E20" w:rsidRPr="00C43E20" w:rsidRDefault="00C43E20" w:rsidP="00C43E20">
      <w:pPr>
        <w:rPr>
          <w:rFonts w:ascii="Arial" w:hAnsi="Arial" w:cs="Arial"/>
          <w:lang w:val="nl-NL"/>
        </w:rPr>
      </w:pPr>
      <w:r w:rsidRPr="00C43E20">
        <w:rPr>
          <w:rFonts w:ascii="Arial" w:hAnsi="Arial" w:cs="Arial"/>
          <w:lang w:val="nl-NL"/>
        </w:rPr>
        <w:t>Breedte = ............... mm</w:t>
      </w:r>
    </w:p>
    <w:p w14:paraId="1E535133" w14:textId="3D1B16B8" w:rsidR="00E07C95" w:rsidRPr="000A6047" w:rsidRDefault="00C43E20" w:rsidP="00C43E20">
      <w:pPr>
        <w:rPr>
          <w:rFonts w:ascii="Arial" w:hAnsi="Arial" w:cs="Arial"/>
          <w:lang w:val="de-DE"/>
        </w:rPr>
      </w:pPr>
      <w:r w:rsidRPr="00C43E20">
        <w:rPr>
          <w:rFonts w:ascii="Arial" w:hAnsi="Arial" w:cs="Arial"/>
          <w:lang w:val="de-DE"/>
        </w:rPr>
        <w:t>Hoogte = ............... mm</w:t>
      </w:r>
    </w:p>
    <w:p w14:paraId="7D5ECF0A" w14:textId="77777777" w:rsidR="00E07C95" w:rsidRPr="000A6047" w:rsidRDefault="00E07C95" w:rsidP="00E07C95">
      <w:pPr>
        <w:rPr>
          <w:rFonts w:ascii="Arial" w:hAnsi="Arial" w:cs="Arial"/>
          <w:lang w:val="de-DE"/>
        </w:rPr>
      </w:pPr>
    </w:p>
    <w:p w14:paraId="56842866" w14:textId="79DB656B" w:rsidR="008529A7" w:rsidRPr="00C43E20" w:rsidRDefault="008529A7" w:rsidP="00E07C95">
      <w:pPr>
        <w:rPr>
          <w:lang w:val="de-DE"/>
        </w:rPr>
      </w:pPr>
    </w:p>
    <w:sectPr w:rsidR="008529A7" w:rsidRPr="00C43E20"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C8850" w14:textId="77777777" w:rsidR="0064506C" w:rsidRDefault="0064506C" w:rsidP="00E07C95">
      <w:pPr>
        <w:spacing w:after="0" w:line="240" w:lineRule="auto"/>
      </w:pPr>
      <w:r>
        <w:separator/>
      </w:r>
    </w:p>
  </w:endnote>
  <w:endnote w:type="continuationSeparator" w:id="0">
    <w:p w14:paraId="51D9ED41" w14:textId="77777777" w:rsidR="0064506C" w:rsidRDefault="0064506C"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8DC3" w14:textId="77777777" w:rsidR="00C43E20" w:rsidRPr="00C43E20" w:rsidRDefault="00C43E20" w:rsidP="00C43E20">
    <w:pPr>
      <w:pStyle w:val="Voettekst"/>
      <w:spacing w:after="240"/>
      <w:rPr>
        <w:rFonts w:ascii="Arial" w:hAnsi="Arial" w:cs="Arial"/>
        <w:sz w:val="20"/>
        <w:szCs w:val="20"/>
        <w:lang w:val="nl-NL"/>
      </w:rPr>
    </w:pPr>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C43E20">
      <w:rPr>
        <w:rFonts w:ascii="Arial" w:hAnsi="Arial" w:cs="Arial"/>
        <w:sz w:val="20"/>
        <w:szCs w:val="20"/>
        <w:lang w:val="nl-NL"/>
      </w:rPr>
      <w:t xml:space="preserve">KG | </w:t>
    </w:r>
    <w:hyperlink r:id="rId1" w:history="1">
      <w:r w:rsidRPr="00C43E20">
        <w:rPr>
          <w:rStyle w:val="Hyperlink"/>
          <w:rFonts w:ascii="Arial" w:hAnsi="Arial" w:cs="Arial"/>
          <w:sz w:val="20"/>
          <w:szCs w:val="20"/>
          <w:lang w:val="nl-NL"/>
        </w:rPr>
        <w:t>www.efaflex.com</w:t>
      </w:r>
    </w:hyperlink>
  </w:p>
  <w:p w14:paraId="782E4B00" w14:textId="120DFABF" w:rsidR="00C43E20" w:rsidRPr="00C43E20" w:rsidRDefault="00C43E20" w:rsidP="00C43E20">
    <w:pPr>
      <w:pStyle w:val="Voettekst"/>
      <w:rPr>
        <w:rFonts w:ascii="Arial" w:hAnsi="Arial" w:cs="Arial"/>
        <w:sz w:val="20"/>
        <w:szCs w:val="20"/>
        <w:lang w:val="nl-NL"/>
      </w:rPr>
    </w:pPr>
    <w:r w:rsidRPr="00C43E20">
      <w:rPr>
        <w:rFonts w:ascii="Arial" w:hAnsi="Arial" w:cs="Arial"/>
        <w:sz w:val="20"/>
        <w:szCs w:val="20"/>
        <w:lang w:val="nl-NL"/>
      </w:rPr>
      <w:t>Stand 0</w:t>
    </w:r>
    <w:r>
      <w:rPr>
        <w:rFonts w:ascii="Arial" w:hAnsi="Arial" w:cs="Arial"/>
        <w:sz w:val="20"/>
        <w:szCs w:val="20"/>
        <w:lang w:val="nl-NL"/>
      </w:rPr>
      <w:t>4</w:t>
    </w:r>
    <w:r w:rsidRPr="00C43E20">
      <w:rPr>
        <w:rFonts w:ascii="Arial" w:hAnsi="Arial" w:cs="Arial"/>
        <w:sz w:val="20"/>
        <w:szCs w:val="20"/>
        <w:lang w:val="nl-NL"/>
      </w:rPr>
      <w:t>/2025 – Technische wijzigingen voorbehouden</w:t>
    </w:r>
  </w:p>
  <w:p w14:paraId="3DBB7CF9" w14:textId="20A70A36" w:rsidR="00283AE2" w:rsidRPr="00C43E20" w:rsidRDefault="00283AE2" w:rsidP="00C43E20">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1D57F" w14:textId="77777777" w:rsidR="0064506C" w:rsidRDefault="0064506C" w:rsidP="00E07C95">
      <w:pPr>
        <w:spacing w:after="0" w:line="240" w:lineRule="auto"/>
      </w:pPr>
      <w:r>
        <w:separator/>
      </w:r>
    </w:p>
  </w:footnote>
  <w:footnote w:type="continuationSeparator" w:id="0">
    <w:p w14:paraId="5E6D9F01" w14:textId="77777777" w:rsidR="0064506C" w:rsidRDefault="0064506C"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5B40FAA4"/>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CFC55EE"/>
    <w:multiLevelType w:val="hybridMultilevel"/>
    <w:tmpl w:val="9388464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9D66D0C"/>
    <w:multiLevelType w:val="hybridMultilevel"/>
    <w:tmpl w:val="4F8C2E4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1"/>
  </w:num>
  <w:num w:numId="12" w16cid:durableId="197476858">
    <w:abstractNumId w:val="12"/>
  </w:num>
  <w:num w:numId="13" w16cid:durableId="13557619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E7F20"/>
    <w:rsid w:val="00104806"/>
    <w:rsid w:val="0015074B"/>
    <w:rsid w:val="00180CD8"/>
    <w:rsid w:val="001813DB"/>
    <w:rsid w:val="002442ED"/>
    <w:rsid w:val="00260E02"/>
    <w:rsid w:val="00283AE2"/>
    <w:rsid w:val="0029639D"/>
    <w:rsid w:val="00326F90"/>
    <w:rsid w:val="00327523"/>
    <w:rsid w:val="00376050"/>
    <w:rsid w:val="00512667"/>
    <w:rsid w:val="005F6A0B"/>
    <w:rsid w:val="0064506C"/>
    <w:rsid w:val="00683A9C"/>
    <w:rsid w:val="006C3CDC"/>
    <w:rsid w:val="007A0B54"/>
    <w:rsid w:val="008529A7"/>
    <w:rsid w:val="00865E05"/>
    <w:rsid w:val="008B29AA"/>
    <w:rsid w:val="00985293"/>
    <w:rsid w:val="009B3461"/>
    <w:rsid w:val="00A2731E"/>
    <w:rsid w:val="00AA1D8D"/>
    <w:rsid w:val="00AD4190"/>
    <w:rsid w:val="00B049FE"/>
    <w:rsid w:val="00B47730"/>
    <w:rsid w:val="00BA5F0F"/>
    <w:rsid w:val="00BC7E3F"/>
    <w:rsid w:val="00C2129A"/>
    <w:rsid w:val="00C27B97"/>
    <w:rsid w:val="00C43E20"/>
    <w:rsid w:val="00CB0664"/>
    <w:rsid w:val="00CB15BC"/>
    <w:rsid w:val="00E07C95"/>
    <w:rsid w:val="00E34B5D"/>
    <w:rsid w:val="00E401D9"/>
    <w:rsid w:val="00F8673E"/>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340</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SRT-S ECO (302)</TermName>
          <TermId xmlns="http://schemas.microsoft.com/office/infopath/2007/PartnerControls">d1ade6f4-b38d-4334-8b51-bb6ed8318ec0</TermId>
        </TermInfo>
      </Terms>
    </ic30b02f2e4442e282db724ab73aab5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14D33-B720-4B58-8BD4-B59CD29D5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3.xml><?xml version="1.0" encoding="utf-8"?>
<ds:datastoreItem xmlns:ds="http://schemas.openxmlformats.org/officeDocument/2006/customXml" ds:itemID="{A5671B7F-FF8A-4E79-87E1-C892FD726BA1}">
  <ds:schemaRefs>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21d3f174-afc7-4cdc-a51d-00a52e5e8803"/>
    <ds:schemaRef ds:uri="http://purl.org/dc/elements/1.1/"/>
    <ds:schemaRef ds:uri="6ad4aa7e-c367-41ad-8338-313dadb59002"/>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1794</Characters>
  <Application>Microsoft Office Word</Application>
  <DocSecurity>0</DocSecurity>
  <Lines>14</Lines>
  <Paragraphs>4</Paragraphs>
  <ScaleCrop>false</ScaleCrop>
  <Manager/>
  <Company/>
  <LinksUpToDate>false</LinksUpToDate>
  <CharactersWithSpaces>2116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20</cp:revision>
  <dcterms:created xsi:type="dcterms:W3CDTF">2025-07-16T09:14:00Z</dcterms:created>
  <dcterms:modified xsi:type="dcterms:W3CDTF">2026-04-17T07:17:00Z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_Department">
    <vt:lpwstr/>
  </property>
  <property fmtid="{D5CDD505-2E9C-101B-9397-08002B2CF9AE}" pid="7" name="E_Division">
    <vt:lpwstr/>
  </property>
  <property fmtid="{D5CDD505-2E9C-101B-9397-08002B2CF9AE}" pid="8" name="E_SubCategory">
    <vt:lpwstr/>
  </property>
  <property fmtid="{D5CDD505-2E9C-101B-9397-08002B2CF9AE}" pid="9" name="EFAFLEX Inhaltsverzeichnis">
    <vt:lpwstr>340;#SRT-S ECO (302)|d1ade6f4-b38d-4334-8b51-bb6ed8318ec0</vt:lpwstr>
  </property>
  <property fmtid="{D5CDD505-2E9C-101B-9397-08002B2CF9AE}" pid="10" name="EFAFLEX_x0020_Inhaltsverzeichnis">
    <vt:lpwstr>340;#SRT-S ECO (302)|d1ade6f4-b38d-4334-8b51-bb6ed8318ec0</vt:lpwstr>
  </property>
</Properties>
</file>